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502" w:rsidRDefault="00606502" w:rsidP="00D148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</w:t>
      </w:r>
      <w:r w:rsidR="001F0C83">
        <w:rPr>
          <w:rFonts w:ascii="Times New Roman" w:hAnsi="Times New Roman" w:cs="Times New Roman"/>
          <w:sz w:val="28"/>
          <w:szCs w:val="28"/>
        </w:rPr>
        <w:t xml:space="preserve"> </w:t>
      </w:r>
      <w:r w:rsidRPr="00B94A3E">
        <w:rPr>
          <w:rFonts w:ascii="Times New Roman" w:hAnsi="Times New Roman" w:cs="Times New Roman"/>
          <w:sz w:val="28"/>
          <w:szCs w:val="28"/>
        </w:rPr>
        <w:t>Казани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EE2451" w:rsidRPr="00B94A3E" w:rsidTr="00F67A1A">
        <w:tc>
          <w:tcPr>
            <w:tcW w:w="4853" w:type="dxa"/>
          </w:tcPr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55661C">
              <w:rPr>
                <w:rFonts w:ascii="Times New Roman" w:hAnsi="Times New Roman" w:cs="Times New Roman"/>
                <w:sz w:val="28"/>
                <w:szCs w:val="28"/>
              </w:rPr>
              <w:t xml:space="preserve">    от         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EE2451" w:rsidRPr="00B94A3E" w:rsidRDefault="00EE2451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E2451" w:rsidRPr="00B94A3E" w:rsidRDefault="001F0C83" w:rsidP="00F6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451" w:rsidRPr="00B94A3E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253</w:t>
            </w:r>
            <w:r w:rsidR="00EE2451"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01.09.2016 г.</w:t>
            </w:r>
            <w:r w:rsidR="00EE2451"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661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1F0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E21" w:rsidRDefault="007E7E2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по учебному предмету</w:t>
      </w:r>
      <w:r w:rsidR="001F0C83">
        <w:rPr>
          <w:rFonts w:ascii="Times New Roman" w:hAnsi="Times New Roman" w:cs="Times New Roman"/>
          <w:sz w:val="40"/>
          <w:szCs w:val="40"/>
        </w:rPr>
        <w:t xml:space="preserve"> (курсу)</w:t>
      </w:r>
      <w:r w:rsidRPr="00B94A3E">
        <w:rPr>
          <w:rFonts w:ascii="Times New Roman" w:hAnsi="Times New Roman" w:cs="Times New Roman"/>
          <w:sz w:val="40"/>
          <w:szCs w:val="40"/>
        </w:rPr>
        <w:t xml:space="preserve"> </w:t>
      </w:r>
      <w:r w:rsidR="0055661C" w:rsidRPr="0055661C">
        <w:rPr>
          <w:rFonts w:ascii="Times New Roman" w:hAnsi="Times New Roman" w:cs="Times New Roman"/>
          <w:sz w:val="40"/>
          <w:szCs w:val="40"/>
        </w:rPr>
        <w:t>«Физическая культура</w:t>
      </w:r>
      <w:r w:rsidRPr="0055661C">
        <w:rPr>
          <w:rFonts w:ascii="Times New Roman" w:hAnsi="Times New Roman" w:cs="Times New Roman"/>
          <w:sz w:val="40"/>
          <w:szCs w:val="40"/>
        </w:rPr>
        <w:t>»</w:t>
      </w:r>
    </w:p>
    <w:p w:rsidR="00EE2451" w:rsidRPr="00B94A3E" w:rsidRDefault="00EE2451" w:rsidP="007E7E2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55661C">
        <w:rPr>
          <w:rFonts w:ascii="Times New Roman" w:hAnsi="Times New Roman" w:cs="Times New Roman"/>
          <w:sz w:val="40"/>
          <w:szCs w:val="40"/>
        </w:rPr>
        <w:t xml:space="preserve"> </w:t>
      </w:r>
      <w:r w:rsidR="0055661C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 А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EE2451" w:rsidRPr="00B94A3E" w:rsidRDefault="0055661C" w:rsidP="001F0C8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="00EE2451"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EE2451" w:rsidRPr="00B94A3E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B94A3E" w:rsidRDefault="0055661C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Жиряева Рахиля Рашитовна</w:t>
      </w:r>
    </w:p>
    <w:p w:rsidR="00EE2451" w:rsidRPr="00F82153" w:rsidRDefault="00EE2451" w:rsidP="00F82153">
      <w:pPr>
        <w:pStyle w:val="a4"/>
        <w:numPr>
          <w:ilvl w:val="0"/>
          <w:numId w:val="32"/>
        </w:num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153">
        <w:rPr>
          <w:rFonts w:ascii="Times New Roman" w:hAnsi="Times New Roman"/>
          <w:sz w:val="28"/>
          <w:szCs w:val="28"/>
        </w:rPr>
        <w:t>Учитель</w:t>
      </w:r>
      <w:r w:rsidR="0055661C" w:rsidRPr="00F82153">
        <w:rPr>
          <w:rFonts w:ascii="Times New Roman" w:hAnsi="Times New Roman"/>
          <w:sz w:val="28"/>
          <w:szCs w:val="28"/>
        </w:rPr>
        <w:t xml:space="preserve"> высшей</w:t>
      </w:r>
      <w:r w:rsidRPr="00F82153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1F0C83" w:rsidRDefault="001F0C83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E7E21" w:rsidRDefault="001F0C83" w:rsidP="007E7E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на педсовете</w:t>
      </w:r>
    </w:p>
    <w:p w:rsidR="001F0C83" w:rsidRPr="007E7E21" w:rsidRDefault="001F0C83" w:rsidP="007E7E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2 от 26.08.2016 г</w:t>
      </w:r>
    </w:p>
    <w:p w:rsidR="008E231F" w:rsidRDefault="008E231F" w:rsidP="00D14841">
      <w:pPr>
        <w:pStyle w:val="a6"/>
        <w:spacing w:after="0"/>
        <w:rPr>
          <w:rFonts w:eastAsiaTheme="minorHAnsi"/>
          <w:b/>
          <w:sz w:val="28"/>
          <w:szCs w:val="28"/>
          <w:lang w:eastAsia="en-US"/>
        </w:rPr>
      </w:pPr>
    </w:p>
    <w:p w:rsidR="00D14841" w:rsidRDefault="00D14841" w:rsidP="00D14841">
      <w:pPr>
        <w:pStyle w:val="a6"/>
        <w:spacing w:after="0"/>
        <w:rPr>
          <w:b/>
          <w:sz w:val="28"/>
          <w:szCs w:val="28"/>
        </w:rPr>
      </w:pPr>
    </w:p>
    <w:p w:rsidR="00632031" w:rsidRPr="00D14841" w:rsidRDefault="00D14841" w:rsidP="00163CA6">
      <w:pPr>
        <w:pStyle w:val="a6"/>
        <w:numPr>
          <w:ilvl w:val="0"/>
          <w:numId w:val="36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937A2" w:rsidRPr="009937A2" w:rsidRDefault="009937A2" w:rsidP="009937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7A2">
        <w:rPr>
          <w:rFonts w:ascii="Times New Roman" w:hAnsi="Times New Roman" w:cs="Times New Roman"/>
          <w:b/>
          <w:bCs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9937A2" w:rsidRPr="00707F8B" w:rsidRDefault="009937A2" w:rsidP="00707F8B">
      <w:pPr>
        <w:pStyle w:val="a8"/>
        <w:spacing w:line="360" w:lineRule="auto"/>
        <w:rPr>
          <w:rFonts w:ascii="Times New Roman" w:hAnsi="Times New Roman"/>
          <w:szCs w:val="24"/>
        </w:rPr>
      </w:pPr>
      <w:r w:rsidRPr="00707F8B">
        <w:rPr>
          <w:rFonts w:ascii="Times New Roman" w:hAnsi="Times New Roman"/>
          <w:szCs w:val="24"/>
          <w:shd w:val="clear" w:color="auto" w:fill="FFFFFF"/>
        </w:rPr>
        <w:t>- Федерального закона Российской Федерации от 29 декабря 2012 г. N273-ФЗ «Об образовании в Российской Федерации».</w:t>
      </w:r>
    </w:p>
    <w:p w:rsidR="009937A2" w:rsidRPr="00707F8B" w:rsidRDefault="009937A2" w:rsidP="00707F8B">
      <w:pPr>
        <w:pStyle w:val="a8"/>
        <w:spacing w:line="360" w:lineRule="auto"/>
        <w:rPr>
          <w:rFonts w:ascii="Times New Roman" w:hAnsi="Times New Roman"/>
          <w:szCs w:val="24"/>
        </w:rPr>
      </w:pPr>
      <w:r w:rsidRPr="00707F8B">
        <w:rPr>
          <w:rFonts w:ascii="Times New Roman" w:hAnsi="Times New Roman"/>
          <w:szCs w:val="24"/>
        </w:rPr>
        <w:t xml:space="preserve">- Федерального государственного образовательного стандарта основного общего образования: Приказ Минобрнауки России № 1897от 17 декабря 2010 года «Об утверждении и введении в действие федерального государственного образовательного стандарта основного общего образования» </w:t>
      </w:r>
      <w:r w:rsidRPr="00707F8B">
        <w:rPr>
          <w:rFonts w:ascii="Times New Roman" w:hAnsi="Times New Roman"/>
          <w:szCs w:val="24"/>
          <w:shd w:val="clear" w:color="auto" w:fill="FFFFFF"/>
        </w:rPr>
        <w:t>(с изменениями, утвержденного</w:t>
      </w:r>
      <w:r w:rsidRPr="00707F8B">
        <w:rPr>
          <w:rFonts w:ascii="Times New Roman" w:hAnsi="Times New Roman"/>
          <w:szCs w:val="24"/>
        </w:rPr>
        <w:t xml:space="preserve"> приказом МО и Н РФ от 29 декабря 2014 года №1644, приказом МО и Н РФ от 31 декабря 2015 года №1577).</w:t>
      </w:r>
    </w:p>
    <w:p w:rsidR="00194CCD" w:rsidRPr="00707F8B" w:rsidRDefault="00D05180" w:rsidP="00707F8B">
      <w:pPr>
        <w:pStyle w:val="a8"/>
        <w:spacing w:line="360" w:lineRule="auto"/>
        <w:rPr>
          <w:rFonts w:ascii="Times New Roman" w:hAnsi="Times New Roman"/>
          <w:szCs w:val="24"/>
        </w:rPr>
      </w:pPr>
      <w:r w:rsidRPr="00707F8B">
        <w:rPr>
          <w:rFonts w:ascii="Times New Roman" w:hAnsi="Times New Roman"/>
          <w:szCs w:val="24"/>
        </w:rPr>
        <w:t>-П</w:t>
      </w:r>
      <w:r w:rsidR="00194CCD" w:rsidRPr="00707F8B">
        <w:rPr>
          <w:rFonts w:ascii="Times New Roman" w:hAnsi="Times New Roman"/>
          <w:szCs w:val="24"/>
        </w:rPr>
        <w:t>римерные программы по учебным предметам «</w:t>
      </w:r>
      <w:r w:rsidRPr="00707F8B">
        <w:rPr>
          <w:rFonts w:ascii="Times New Roman" w:hAnsi="Times New Roman"/>
          <w:szCs w:val="24"/>
        </w:rPr>
        <w:t xml:space="preserve">Физическая культура» 5-9 классы, стандарта второго поколения, </w:t>
      </w:r>
      <w:r w:rsidR="00194CCD" w:rsidRPr="00707F8B">
        <w:rPr>
          <w:rFonts w:ascii="Times New Roman" w:hAnsi="Times New Roman"/>
          <w:szCs w:val="24"/>
        </w:rPr>
        <w:t xml:space="preserve"> МО и Н РФ и Федерального агентства по образованию.</w:t>
      </w:r>
    </w:p>
    <w:p w:rsidR="00707F8B" w:rsidRPr="00707F8B" w:rsidRDefault="00707F8B" w:rsidP="00707F8B">
      <w:pPr>
        <w:pStyle w:val="a8"/>
        <w:rPr>
          <w:rFonts w:ascii="Times New Roman" w:hAnsi="Times New Roman"/>
        </w:rPr>
      </w:pPr>
      <w:r w:rsidRPr="00707F8B">
        <w:rPr>
          <w:rFonts w:ascii="Times New Roman" w:hAnsi="Times New Roman"/>
        </w:rPr>
        <w:t>-Учебного плана МБОУ «Школа №58» Советского района г.Казани на 2016-2017 учебный год.</w:t>
      </w:r>
    </w:p>
    <w:p w:rsidR="00707F8B" w:rsidRPr="00707F8B" w:rsidRDefault="00707F8B" w:rsidP="00707F8B">
      <w:pPr>
        <w:pStyle w:val="a8"/>
        <w:rPr>
          <w:rFonts w:ascii="Times New Roman" w:hAnsi="Times New Roman"/>
        </w:rPr>
      </w:pPr>
    </w:p>
    <w:p w:rsidR="00707F8B" w:rsidRPr="00707F8B" w:rsidRDefault="00707F8B" w:rsidP="00707F8B">
      <w:pPr>
        <w:pStyle w:val="a8"/>
        <w:rPr>
          <w:rFonts w:ascii="Times New Roman" w:hAnsi="Times New Roman"/>
        </w:rPr>
      </w:pPr>
      <w:r w:rsidRPr="00707F8B">
        <w:rPr>
          <w:rFonts w:ascii="Times New Roman" w:hAnsi="Times New Roman"/>
        </w:rPr>
        <w:t>- Образовательной программы МБОУ «Школа №58» Советского района г.Казани для  основного общего образования;</w:t>
      </w:r>
    </w:p>
    <w:p w:rsidR="00707F8B" w:rsidRPr="00707F8B" w:rsidRDefault="00707F8B" w:rsidP="00707F8B">
      <w:pPr>
        <w:pStyle w:val="a8"/>
        <w:rPr>
          <w:rFonts w:ascii="Times New Roman" w:hAnsi="Times New Roman"/>
          <w:bCs/>
          <w:sz w:val="24"/>
        </w:rPr>
      </w:pPr>
    </w:p>
    <w:p w:rsidR="00194CCD" w:rsidRPr="009937A2" w:rsidRDefault="00194CCD" w:rsidP="009937A2">
      <w:pPr>
        <w:tabs>
          <w:tab w:val="num" w:pos="7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937A2" w:rsidRPr="009937A2" w:rsidRDefault="009937A2" w:rsidP="00D14841">
      <w:pPr>
        <w:pStyle w:val="ad"/>
        <w:spacing w:before="0" w:beforeAutospacing="0" w:after="0"/>
        <w:jc w:val="center"/>
        <w:rPr>
          <w:b/>
          <w:color w:val="0D0D0D" w:themeColor="text1" w:themeTint="F2"/>
        </w:rPr>
      </w:pPr>
      <w:r w:rsidRPr="009937A2">
        <w:rPr>
          <w:b/>
        </w:rPr>
        <w:t>Цель и задачи</w:t>
      </w:r>
    </w:p>
    <w:p w:rsidR="009937A2" w:rsidRPr="009937A2" w:rsidRDefault="009937A2" w:rsidP="009937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37A2" w:rsidRPr="009937A2" w:rsidRDefault="009937A2" w:rsidP="009937A2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Целью </w:t>
      </w: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«Физическая культура» в основной школе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</w:t>
      </w:r>
    </w:p>
    <w:p w:rsidR="009937A2" w:rsidRPr="009937A2" w:rsidRDefault="009937A2" w:rsidP="009937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Изучение предмета «Физическая культура» должно обеспечить:</w:t>
      </w:r>
    </w:p>
    <w:p w:rsidR="009937A2" w:rsidRP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физическое, эмоциональное, интеллектуальное и социальное развитие личности обучающихся с учетом исторической, общекультурной и ценностной составляющей предметной области;</w:t>
      </w:r>
    </w:p>
    <w:p w:rsidR="009937A2" w:rsidRP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формирование и развитие установок активного, экологически целесообразного, здорового и безопасного образа жизни;</w:t>
      </w:r>
    </w:p>
    <w:p w:rsidR="009937A2" w:rsidRP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 xml:space="preserve"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</w:t>
      </w:r>
      <w:r w:rsidRPr="009937A2">
        <w:rPr>
          <w:rFonts w:ascii="Times New Roman" w:hAnsi="Times New Roman" w:cs="Times New Roman"/>
          <w:sz w:val="24"/>
          <w:szCs w:val="24"/>
        </w:rPr>
        <w:lastRenderedPageBreak/>
        <w:t>оздоровительных мероприятиях;</w:t>
      </w:r>
    </w:p>
    <w:p w:rsidR="009937A2" w:rsidRP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установление связей между жизненным опытом обучающихся и знаниями из разных предметных областей.</w:t>
      </w:r>
    </w:p>
    <w:p w:rsidR="009937A2" w:rsidRP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формирование системы знаний о физическом совершенствовании человека, приобретение опыта организации самостоятельных занятий физической культурой с учётом индивидуальных особенностей и способностей, формирование умения применять средства физической культуры для организации учебной и досуговой деятельности.</w:t>
      </w:r>
    </w:p>
    <w:p w:rsidR="009937A2" w:rsidRPr="009937A2" w:rsidRDefault="009937A2" w:rsidP="009937A2">
      <w:pPr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937A2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9937A2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учебного предмета «</w:t>
      </w:r>
      <w:r w:rsidRPr="009937A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az-Cyrl-AZ"/>
        </w:rPr>
        <w:t>Физическая культура</w:t>
      </w:r>
      <w:r w:rsidRPr="009937A2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»:</w:t>
      </w:r>
    </w:p>
    <w:p w:rsidR="009937A2" w:rsidRPr="009937A2" w:rsidRDefault="009937A2" w:rsidP="009937A2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предмет «Физическая культура» в основной школе строится так, чтобы были решены следующие </w:t>
      </w:r>
      <w:r w:rsidRPr="009937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укрепление здоровья, развитие основных физических качеств и повышение функциональных возможностей организма;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9937A2" w:rsidRPr="009937A2" w:rsidRDefault="009937A2" w:rsidP="009937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процесса, региональными климатическими условиями и видом учебного учреждения;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9937A2" w:rsidRPr="009937A2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расширение межпредметных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9937A2" w:rsidRPr="00163CA6" w:rsidRDefault="009937A2" w:rsidP="00D14841">
      <w:pPr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9937A2" w:rsidRPr="009937A2" w:rsidRDefault="00D14841" w:rsidP="00D14841">
      <w:pPr>
        <w:pStyle w:val="a4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val="en-US" w:eastAsia="en-US"/>
        </w:rPr>
        <w:t>II</w:t>
      </w:r>
      <w:r w:rsidRPr="00D14841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163CA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9937A2" w:rsidRPr="009937A2"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 УЧЕБНОГО ПРЕДМЕТА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37A2" w:rsidRPr="009937A2" w:rsidRDefault="009937A2" w:rsidP="009937A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формы организации образовательного процесса в основной школе –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 Уроки физической культуры – это основная форма организации учебной деятельности учащихся в процессе освоения ими содержания предмета. В основной школе уроки физической культуры подразделяются на три типа: </w:t>
      </w:r>
      <w:r w:rsidRPr="009937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</w:t>
      </w: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Уроки с </w:t>
      </w:r>
      <w:r w:rsidRPr="0099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образовательно-познавательной направленностью</w:t>
      </w: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дают учащимся необходимые знания, знакомят со способами и правилами организации самостоятельных занятий, обучают навыкам и умениям по их планированию, проведению и контролю. Важной особенностью этих уроков является то, что учащиеся активно используют учебники по физической культуре, различные дидактические материалы.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с образовательно-познавательной направленностью имеют и другие особенности.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Во-первых, продолжительность подготовительной части уроков небольшая (до 5-6 мин), в нее включаются как ранее разученные тематические комплексы упражнений (например, для развития гибкости, координации движений, формирования правильной осанки), так и упражнения общеразвивающего характера, содействующие повышению работоспособности, активности процессов внимания, памяти и мышления. Учебная деятельность в этой части урока может быть организована фронтально, по учебным группам, а также индивидуально (или с небольшой группой школьников).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Во-вторых, в основной части урока выделяют соответственно образовательный и двигательный компоненты. Образовательный компонент включает в себя постижение детьми учебных знаний и знакомство со способами физкультурной деятельности. В зависимости от объема учебного материала продолжительность этой части урока может быть от 3 до 15 мин. Двигательный компонент включает в себя обучение двигательным действиям и развитие физических качеств учащихся. Продолжительность этой части урока будет зависеть от времени, требующегося на решение задач, запланированных в образовательном компоненте. Между образовательным и двигательным компонентами основной части урока необходимо включать обязательную разминку (до 5-7 мин), которая по своему характеру должна соотноситься с задачами двигательного компонента. Вместе с тем если урок проводится по типу целевого урока, то все учебное время основной части отводится на решение соответствующей педагогической задачи.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В-третьих, продолжительность заключительной части урока зависит от продолжительности основной части, но не превышает 5-7 мин.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Уроки с </w:t>
      </w:r>
      <w:r w:rsidRPr="0099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образовательно-обучающей направленностью</w:t>
      </w: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используются по преимуществу для обучения практическому материалу, который содержится в разделе «Физическое совершенствование» (гимнастика с основами акробатики, легкая атлетика и др.). На этих же уроках учащиеся осваивают и учебные знания, но только те, которые касаются предмета обучения (например, названия упражнений, описание техники их выполнения и т. п.).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вид уроков проводится по типу комплексных уроков с решением нескольких педагогических задач.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особенности планирования этих уроков: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планирование задач обучения осуществляется в логике поэтапного формирования двигательного навыка: начальное обучение, углубленное разучивание и закрепление, совершенствование;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планирование освоения физических упражнений согласовывается с задачами обучения, а динамика нагрузки – с закономерностями постепенного нарастания утомления, возникающего в процессе их выполнения;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планирование развития физических качеств осуществляется после решения задач обучения в определенной последовательности: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гибкость, координация движений, быстрота;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сила (скоростно-силовые и собственно силовые способности);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выносливость (общая и специальная).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Уроки с </w:t>
      </w:r>
      <w:r w:rsidRPr="009937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образовательно-тренировочной направленностью</w:t>
      </w: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используются для развития физических качеств и проводятся в рамках целенаправленной физической подготовки.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такие уроки проводятся преимущественно как целевые уроки и планируются на основе принципов спортивной тренировки: во-первых, с соблюдением соотношения объемов тренировочной нагрузки в общей и специальной подготовке; во-вторых, с системной цикловой динамикой повышения объема и интенсивности нагрузки; в-третьих, с ориентацией на достижение конкретного результата в соответствующем цикле тренировочных уроков.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целевого развития физических качеств, на этих уроках необходимо сообщать школьникам соответствующие знания, формировать у них представления о физической подготовке и физических качествах, физической нагрузке и ее влиянии на развитие систем организма. Кроме этого, на уроках с образовательно-тренировочной направленностью учащихся обучают способам контроля величины и функциональной направленности физической нагрузки, а также способам ее регулирования в процессе выполнения учебных заданий.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Отличительные особенности целевых уроков: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постепенного нарастания величины физической нагрузки в течение всей основной части урока;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планирование относительно продолжительной заключительной части урока (до 7–9 мин);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в качестве основных режимов нагрузки развивающего (пульс до 160 уд./мин) и тренирующего (пульс свыше 160 уд./мин) режимов;</w:t>
      </w:r>
    </w:p>
    <w:p w:rsidR="009937A2" w:rsidRPr="009937A2" w:rsidRDefault="009937A2" w:rsidP="009937A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индивидуального (дифференцированного) подбора учебных заданий, которые выполняются учащимися самостоятельно на основе контроля частоты сердечных сокращений и индивидуального самочувствия.</w:t>
      </w:r>
    </w:p>
    <w:p w:rsidR="009937A2" w:rsidRPr="009937A2" w:rsidRDefault="009937A2" w:rsidP="009937A2">
      <w:pPr>
        <w:shd w:val="clear" w:color="auto" w:fill="FFFFFF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каждый из типов уроков физической культуры носит образовательную направленность и по возможности должен активно включать школьников в различные формы </w:t>
      </w:r>
      <w:r w:rsidRPr="009937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самостоятельной деятельности</w:t>
      </w:r>
      <w:r w:rsidRPr="00993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(самостоятельные упражнения и учебные задания). При этом приобретаемые учащимися на уроках знания и умения должны включаться в систему домашних занятий, при выполнении которых они закрепляются.</w:t>
      </w:r>
    </w:p>
    <w:p w:rsidR="009937A2" w:rsidRPr="009937A2" w:rsidRDefault="009937A2" w:rsidP="009937A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9937A2" w:rsidRPr="009937A2" w:rsidRDefault="009937A2" w:rsidP="009937A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учётом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EE2451" w:rsidRPr="00D14841" w:rsidRDefault="009937A2" w:rsidP="00D14841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A2">
        <w:rPr>
          <w:rFonts w:ascii="Times New Roman" w:hAnsi="Times New Roman" w:cs="Times New Roman"/>
          <w:sz w:val="24"/>
          <w:szCs w:val="24"/>
        </w:rPr>
        <w:t xml:space="preserve"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 </w:t>
      </w:r>
    </w:p>
    <w:p w:rsidR="009937A2" w:rsidRPr="00F67A1A" w:rsidRDefault="009937A2" w:rsidP="00EE2451">
      <w:pPr>
        <w:pStyle w:val="a6"/>
        <w:spacing w:after="0"/>
        <w:jc w:val="center"/>
        <w:rPr>
          <w:b/>
          <w:sz w:val="28"/>
          <w:szCs w:val="28"/>
        </w:rPr>
      </w:pPr>
    </w:p>
    <w:p w:rsidR="009937A2" w:rsidRPr="00D14841" w:rsidRDefault="009937A2" w:rsidP="00D14841">
      <w:pPr>
        <w:pStyle w:val="a4"/>
        <w:spacing w:after="0" w:line="240" w:lineRule="auto"/>
        <w:ind w:left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14841">
        <w:rPr>
          <w:rFonts w:ascii="Times New Roman" w:eastAsia="Calibri" w:hAnsi="Times New Roman"/>
          <w:b/>
          <w:sz w:val="24"/>
          <w:szCs w:val="24"/>
          <w:lang w:val="en-US" w:eastAsia="en-US"/>
        </w:rPr>
        <w:t>III</w:t>
      </w:r>
      <w:r w:rsidRPr="00D14841">
        <w:rPr>
          <w:rFonts w:ascii="Times New Roman" w:eastAsia="Calibri" w:hAnsi="Times New Roman"/>
          <w:b/>
          <w:sz w:val="24"/>
          <w:szCs w:val="24"/>
          <w:lang w:eastAsia="en-US"/>
        </w:rPr>
        <w:t>. МЕСТО УЧЕБНОГО ПРЕДМЕТА В УЧЕБНОМ ПЛАНЕ</w:t>
      </w:r>
    </w:p>
    <w:p w:rsidR="00D14841" w:rsidRPr="00537F24" w:rsidRDefault="00D14841" w:rsidP="00D14841">
      <w:pPr>
        <w:pStyle w:val="a4"/>
        <w:spacing w:after="0" w:line="240" w:lineRule="auto"/>
        <w:ind w:left="0"/>
        <w:jc w:val="center"/>
        <w:rPr>
          <w:rFonts w:eastAsia="Calibri"/>
          <w:b/>
          <w:lang w:eastAsia="en-US"/>
        </w:rPr>
      </w:pPr>
    </w:p>
    <w:p w:rsidR="009937A2" w:rsidRPr="00635F9C" w:rsidRDefault="009937A2" w:rsidP="009937A2">
      <w:pPr>
        <w:pStyle w:val="Style24"/>
        <w:widowControl/>
        <w:spacing w:line="240" w:lineRule="auto"/>
      </w:pPr>
      <w:r w:rsidRPr="00635F9C">
        <w:t>Предмет «Физическая культура» входит в образовательную область «Физическая культура и ОБЖ».</w:t>
      </w:r>
    </w:p>
    <w:p w:rsidR="009937A2" w:rsidRPr="00635F9C" w:rsidRDefault="009937A2" w:rsidP="009937A2">
      <w:pPr>
        <w:pStyle w:val="Style24"/>
        <w:widowControl/>
        <w:spacing w:line="240" w:lineRule="auto"/>
      </w:pPr>
      <w:r w:rsidRPr="00635F9C">
        <w:t>На преподавание предмета «Физическая культура» на этапе основного общего образования отводится</w:t>
      </w:r>
      <w:r w:rsidR="00707F8B">
        <w:t xml:space="preserve"> 507</w:t>
      </w:r>
      <w:r w:rsidRPr="00635F9C">
        <w:t xml:space="preserve"> часа, из них:</w:t>
      </w:r>
    </w:p>
    <w:p w:rsidR="009937A2" w:rsidRPr="00635F9C" w:rsidRDefault="00707F8B" w:rsidP="009937A2">
      <w:pPr>
        <w:pStyle w:val="Style24"/>
        <w:widowControl/>
        <w:spacing w:line="240" w:lineRule="auto"/>
      </w:pPr>
      <w:r>
        <w:t>в 5 классе - 102</w:t>
      </w:r>
      <w:r w:rsidR="009937A2" w:rsidRPr="00635F9C">
        <w:t xml:space="preserve"> часов в год, и</w:t>
      </w:r>
      <w:r>
        <w:t>з расчета 3 часа в неделю при 34</w:t>
      </w:r>
      <w:r w:rsidR="009937A2" w:rsidRPr="00635F9C">
        <w:t xml:space="preserve"> учебных неделях,</w:t>
      </w:r>
    </w:p>
    <w:p w:rsidR="009937A2" w:rsidRPr="00635F9C" w:rsidRDefault="00707F8B" w:rsidP="009937A2">
      <w:pPr>
        <w:pStyle w:val="Style24"/>
        <w:widowControl/>
        <w:spacing w:line="240" w:lineRule="auto"/>
      </w:pPr>
      <w:r>
        <w:t>в 6 классе - 102</w:t>
      </w:r>
      <w:r w:rsidR="009937A2" w:rsidRPr="00635F9C">
        <w:t xml:space="preserve"> часов в год, и</w:t>
      </w:r>
      <w:r>
        <w:t>з расчета 3 часа в неделю при 34</w:t>
      </w:r>
      <w:r w:rsidR="009937A2" w:rsidRPr="00635F9C">
        <w:t xml:space="preserve"> учебных неделях,</w:t>
      </w:r>
    </w:p>
    <w:p w:rsidR="009937A2" w:rsidRPr="00635F9C" w:rsidRDefault="00707F8B" w:rsidP="009937A2">
      <w:pPr>
        <w:pStyle w:val="Style24"/>
        <w:widowControl/>
        <w:spacing w:line="240" w:lineRule="auto"/>
      </w:pPr>
      <w:r>
        <w:t>в 7 классе - 102</w:t>
      </w:r>
      <w:r w:rsidR="009937A2" w:rsidRPr="00635F9C">
        <w:t xml:space="preserve"> часов в год, и</w:t>
      </w:r>
      <w:r>
        <w:t>з расчета 3 часа в неделю при 34</w:t>
      </w:r>
      <w:r w:rsidR="009937A2" w:rsidRPr="00635F9C">
        <w:t xml:space="preserve"> учебных неделях,</w:t>
      </w:r>
    </w:p>
    <w:p w:rsidR="009937A2" w:rsidRPr="00635F9C" w:rsidRDefault="00707F8B" w:rsidP="009937A2">
      <w:pPr>
        <w:pStyle w:val="Style24"/>
        <w:widowControl/>
        <w:spacing w:line="240" w:lineRule="auto"/>
      </w:pPr>
      <w:r>
        <w:t>в 8 классе - 102</w:t>
      </w:r>
      <w:r w:rsidR="009937A2" w:rsidRPr="00635F9C">
        <w:t xml:space="preserve"> часов в год, и</w:t>
      </w:r>
      <w:r>
        <w:t>з расчета 3 часа в неделю при 34</w:t>
      </w:r>
      <w:r w:rsidR="009937A2" w:rsidRPr="00635F9C">
        <w:t xml:space="preserve"> учебных неделях,</w:t>
      </w:r>
    </w:p>
    <w:p w:rsidR="009937A2" w:rsidRPr="004235B4" w:rsidRDefault="00707F8B" w:rsidP="009937A2">
      <w:pPr>
        <w:pStyle w:val="Style24"/>
        <w:widowControl/>
        <w:spacing w:line="240" w:lineRule="auto"/>
      </w:pPr>
      <w:r>
        <w:t>в 9 классе - 99</w:t>
      </w:r>
      <w:r w:rsidR="009937A2" w:rsidRPr="00635F9C">
        <w:t xml:space="preserve"> часов в год, из расчета 3 часа в</w:t>
      </w:r>
      <w:r>
        <w:t xml:space="preserve"> неделю при 33</w:t>
      </w:r>
      <w:r w:rsidR="009937A2">
        <w:t xml:space="preserve"> учебных неделях.</w:t>
      </w:r>
    </w:p>
    <w:p w:rsidR="00C93BBA" w:rsidRPr="004235B4" w:rsidRDefault="00C93BBA" w:rsidP="009937A2">
      <w:pPr>
        <w:pStyle w:val="Style24"/>
        <w:widowControl/>
        <w:spacing w:line="240" w:lineRule="auto"/>
      </w:pPr>
    </w:p>
    <w:p w:rsidR="00D14841" w:rsidRDefault="00C93BBA" w:rsidP="00C93BBA">
      <w:pPr>
        <w:pStyle w:val="Style24"/>
        <w:widowControl/>
        <w:spacing w:line="240" w:lineRule="auto"/>
        <w:jc w:val="center"/>
        <w:rPr>
          <w:b/>
        </w:rPr>
      </w:pPr>
      <w:r w:rsidRPr="004235B4">
        <w:rPr>
          <w:b/>
          <w:lang w:val="en-US"/>
        </w:rPr>
        <w:t>IV</w:t>
      </w:r>
      <w:r w:rsidRPr="004235B4">
        <w:rPr>
          <w:b/>
        </w:rPr>
        <w:t>.</w:t>
      </w:r>
      <w:r w:rsidR="00163CA6">
        <w:rPr>
          <w:b/>
        </w:rPr>
        <w:t xml:space="preserve"> </w:t>
      </w:r>
      <w:r w:rsidR="00D14841">
        <w:rPr>
          <w:b/>
        </w:rPr>
        <w:t>ОПИСАНИЕ ЦЕННОСТНЫХ ОРИЕНТИРОВ СОДЕРЖАНИЯ УЧЕБНОГОПРЕДМЕТА.</w:t>
      </w:r>
    </w:p>
    <w:p w:rsidR="004235B4" w:rsidRPr="004235B4" w:rsidRDefault="00D14841" w:rsidP="00C93BBA">
      <w:pPr>
        <w:pStyle w:val="Style24"/>
        <w:widowControl/>
        <w:spacing w:line="240" w:lineRule="auto"/>
        <w:jc w:val="center"/>
        <w:rPr>
          <w:b/>
        </w:rPr>
      </w:pPr>
      <w:r w:rsidRPr="004235B4">
        <w:rPr>
          <w:b/>
        </w:rPr>
        <w:t xml:space="preserve"> </w:t>
      </w:r>
    </w:p>
    <w:p w:rsidR="00C93BBA" w:rsidRDefault="00C93BBA" w:rsidP="00C93BBA">
      <w:pPr>
        <w:pStyle w:val="Style24"/>
        <w:widowControl/>
        <w:spacing w:line="240" w:lineRule="auto"/>
        <w:jc w:val="left"/>
      </w:pPr>
      <w:r>
        <w:t>Основой для образования по физической культуре является двигательная физкультурная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</w:t>
      </w:r>
      <w:r w:rsidR="00CD1A70">
        <w:t xml:space="preserve">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сознание и мышление, творческий поход  и</w:t>
      </w:r>
      <w:r w:rsidR="000A7B8B">
        <w:t xml:space="preserve"> </w:t>
      </w:r>
      <w:r w:rsidR="00CD1A70">
        <w:t>самостоятельность.</w:t>
      </w:r>
    </w:p>
    <w:p w:rsidR="009937A2" w:rsidRPr="00C93BBA" w:rsidRDefault="00CD1A70" w:rsidP="000A7B8B">
      <w:pPr>
        <w:pStyle w:val="Style24"/>
        <w:widowControl/>
        <w:spacing w:line="240" w:lineRule="auto"/>
        <w:jc w:val="left"/>
      </w:pPr>
      <w:r>
        <w:t xml:space="preserve"> В соответствии со структурой двигательной( физкультурной ) деятельности предмет включает в себя</w:t>
      </w:r>
      <w:r w:rsidR="00D14841">
        <w:t xml:space="preserve"> три основных учебных раздела: «Знания о физической культуре (информационный компонент деятельности),»Способы двигательной (физкультурной) деятельности» (операционный компонент деятельности), «Физическое совершенствование»(процессуально </w:t>
      </w:r>
      <w:r w:rsidR="000A7B8B">
        <w:t xml:space="preserve">–мотивационный компонент деятельности).Каждый из этих разделов имеет собственные ценностные ориентиры, определяющиеся основами содержания предмета «Физическая культура». </w:t>
      </w:r>
      <w:r w:rsidR="00D14841">
        <w:t xml:space="preserve"> </w:t>
      </w:r>
    </w:p>
    <w:p w:rsidR="00C93BBA" w:rsidRDefault="00C93BBA" w:rsidP="00C93BBA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«Знания о физической культуре»</w:t>
      </w:r>
      <w:r>
        <w:rPr>
          <w:rFonts w:ascii="Times New Roman" w:hAnsi="Times New Roman"/>
          <w:sz w:val="24"/>
          <w:szCs w:val="24"/>
        </w:rPr>
        <w:t xml:space="preserve"> соответствует основным представлениям о познавательной активности человека и включает</w:t>
      </w:r>
      <w:r w:rsidR="000A7B8B">
        <w:rPr>
          <w:rFonts w:ascii="Times New Roman" w:hAnsi="Times New Roman"/>
          <w:sz w:val="24"/>
          <w:szCs w:val="24"/>
        </w:rPr>
        <w:t xml:space="preserve"> в себя такие учебные темы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664CFA">
        <w:rPr>
          <w:rFonts w:ascii="Times New Roman" w:hAnsi="Times New Roman"/>
          <w:sz w:val="24"/>
          <w:szCs w:val="24"/>
        </w:rPr>
        <w:t>,как «</w:t>
      </w:r>
      <w:r w:rsidR="000A7B8B">
        <w:rPr>
          <w:rFonts w:ascii="Times New Roman" w:hAnsi="Times New Roman"/>
          <w:sz w:val="24"/>
          <w:szCs w:val="24"/>
        </w:rPr>
        <w:t xml:space="preserve">История физической культуры и ее развитие в современном обществе, «Базовые понятия физической </w:t>
      </w:r>
      <w:r w:rsidR="00664CFA">
        <w:rPr>
          <w:rFonts w:ascii="Times New Roman" w:hAnsi="Times New Roman"/>
          <w:sz w:val="24"/>
          <w:szCs w:val="24"/>
        </w:rPr>
        <w:t xml:space="preserve">культуры» и «Физическая культура </w:t>
      </w:r>
      <w:r w:rsidR="000A7B8B">
        <w:rPr>
          <w:rFonts w:ascii="Times New Roman" w:hAnsi="Times New Roman"/>
          <w:sz w:val="24"/>
          <w:szCs w:val="24"/>
        </w:rPr>
        <w:t>человека».</w:t>
      </w:r>
      <w:r w:rsidR="00664CFA">
        <w:rPr>
          <w:rFonts w:ascii="Times New Roman" w:hAnsi="Times New Roman"/>
          <w:sz w:val="24"/>
          <w:szCs w:val="24"/>
        </w:rPr>
        <w:t xml:space="preserve"> Эти темы включают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укрепления здоровья средствами физической культуры. Кроме этого р</w:t>
      </w:r>
      <w:r>
        <w:rPr>
          <w:rFonts w:ascii="Times New Roman" w:hAnsi="Times New Roman"/>
          <w:sz w:val="24"/>
          <w:szCs w:val="24"/>
        </w:rPr>
        <w:t>аскрываются понятия о  физической и  спортив</w:t>
      </w:r>
      <w:r w:rsidR="00664CFA">
        <w:rPr>
          <w:rFonts w:ascii="Times New Roman" w:hAnsi="Times New Roman"/>
          <w:sz w:val="24"/>
          <w:szCs w:val="24"/>
        </w:rPr>
        <w:t xml:space="preserve">ной подготовки, </w:t>
      </w:r>
      <w:r>
        <w:rPr>
          <w:rFonts w:ascii="Times New Roman" w:hAnsi="Times New Roman"/>
          <w:sz w:val="24"/>
          <w:szCs w:val="24"/>
        </w:rPr>
        <w:t xml:space="preserve"> особенностях организации и проведения самостоятельных занятий физическими упражнениями, </w:t>
      </w:r>
      <w:r w:rsidR="00664CFA">
        <w:rPr>
          <w:rFonts w:ascii="Times New Roman" w:hAnsi="Times New Roman"/>
          <w:sz w:val="24"/>
          <w:szCs w:val="24"/>
        </w:rPr>
        <w:t>даются правила контроля и требования техники безопасности.</w:t>
      </w:r>
    </w:p>
    <w:p w:rsidR="00C93BBA" w:rsidRDefault="00C93BBA" w:rsidP="00C93BBA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«Способы двигательной  (физкультурной) деятельности» </w:t>
      </w:r>
      <w:r>
        <w:rPr>
          <w:rFonts w:ascii="Times New Roman" w:hAnsi="Times New Roman"/>
          <w:sz w:val="24"/>
          <w:szCs w:val="24"/>
        </w:rPr>
        <w:t xml:space="preserve"> содержит </w:t>
      </w:r>
      <w:r w:rsidR="00664CFA">
        <w:rPr>
          <w:rFonts w:ascii="Times New Roman" w:hAnsi="Times New Roman"/>
          <w:sz w:val="24"/>
          <w:szCs w:val="24"/>
        </w:rPr>
        <w:t xml:space="preserve"> задания которые ориентированы на активные включения учащихся самостоятельные формы занятий физической культуры. Этот раздел соотноситься с разделом « Знания о физической культуре» и включает в себя темы «Организация и проведения самостоятельных занятий физической культуры» и «Оценка эффективности занятий физической культуры»</w:t>
      </w:r>
      <w:r w:rsidR="00CC777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Основным содержанием </w:t>
      </w:r>
      <w:r w:rsidR="00CC777E">
        <w:rPr>
          <w:rFonts w:ascii="Times New Roman" w:hAnsi="Times New Roman"/>
          <w:sz w:val="24"/>
          <w:szCs w:val="24"/>
        </w:rPr>
        <w:t xml:space="preserve">этих тем является перечень необходимых и достаточных </w:t>
      </w:r>
      <w:r>
        <w:rPr>
          <w:rFonts w:ascii="Times New Roman" w:hAnsi="Times New Roman"/>
          <w:sz w:val="24"/>
          <w:szCs w:val="24"/>
        </w:rPr>
        <w:t xml:space="preserve"> для самостоятельной деятельности</w:t>
      </w:r>
      <w:r w:rsidR="00CC777E">
        <w:rPr>
          <w:rFonts w:ascii="Times New Roman" w:hAnsi="Times New Roman"/>
          <w:sz w:val="24"/>
          <w:szCs w:val="24"/>
        </w:rPr>
        <w:t xml:space="preserve"> практических </w:t>
      </w:r>
      <w:r>
        <w:rPr>
          <w:rFonts w:ascii="Times New Roman" w:hAnsi="Times New Roman"/>
          <w:sz w:val="24"/>
          <w:szCs w:val="24"/>
        </w:rPr>
        <w:t xml:space="preserve"> навыков и умений.</w:t>
      </w:r>
    </w:p>
    <w:p w:rsidR="00C93BBA" w:rsidRDefault="00C93BBA" w:rsidP="00C93BBA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«Физическое совершенствование» </w:t>
      </w:r>
      <w:r>
        <w:rPr>
          <w:rFonts w:ascii="Times New Roman" w:hAnsi="Times New Roman"/>
          <w:sz w:val="24"/>
          <w:szCs w:val="24"/>
        </w:rPr>
        <w:t>наиболее</w:t>
      </w:r>
      <w:r w:rsidR="00CC777E">
        <w:rPr>
          <w:rFonts w:ascii="Times New Roman" w:hAnsi="Times New Roman"/>
          <w:sz w:val="24"/>
          <w:szCs w:val="24"/>
        </w:rPr>
        <w:t xml:space="preserve"> значительный по объему учебного</w:t>
      </w:r>
      <w:r>
        <w:rPr>
          <w:rFonts w:ascii="Times New Roman" w:hAnsi="Times New Roman"/>
          <w:sz w:val="24"/>
          <w:szCs w:val="24"/>
        </w:rPr>
        <w:t xml:space="preserve"> материал</w:t>
      </w:r>
      <w:r w:rsidR="00CC777E">
        <w:rPr>
          <w:rFonts w:ascii="Times New Roman" w:hAnsi="Times New Roman"/>
          <w:sz w:val="24"/>
          <w:szCs w:val="24"/>
        </w:rPr>
        <w:t>а, ориентирован</w:t>
      </w:r>
      <w:r>
        <w:rPr>
          <w:rFonts w:ascii="Times New Roman" w:hAnsi="Times New Roman"/>
          <w:sz w:val="24"/>
          <w:szCs w:val="24"/>
        </w:rPr>
        <w:t xml:space="preserve"> на гармоничное физическое развитие, всестороннюю физическую подготовку, сохранение и у</w:t>
      </w:r>
      <w:r w:rsidR="00CC777E">
        <w:rPr>
          <w:rFonts w:ascii="Times New Roman" w:hAnsi="Times New Roman"/>
          <w:sz w:val="24"/>
          <w:szCs w:val="24"/>
        </w:rPr>
        <w:t>крепление здоровья школьников. Этот раздел включает в себя несколько тем:</w:t>
      </w:r>
      <w:r>
        <w:rPr>
          <w:rFonts w:ascii="Times New Roman" w:hAnsi="Times New Roman"/>
          <w:sz w:val="24"/>
          <w:szCs w:val="24"/>
        </w:rPr>
        <w:t xml:space="preserve"> «Физкультурно-оздоровительная деятельность», «Спортивно-оздоровительная деятельность с общеразвивающей направленностью», «Прикладно-ориентированные упражнения» и «Упражнения общеразвивающей направленности».</w:t>
      </w:r>
    </w:p>
    <w:p w:rsidR="00C93BBA" w:rsidRDefault="00C93BBA" w:rsidP="00C93BBA">
      <w:pPr>
        <w:shd w:val="clear" w:color="auto" w:fill="FFFFFF"/>
        <w:spacing w:after="0" w:line="360" w:lineRule="atLeast"/>
        <w:ind w:firstLine="708"/>
        <w:textAlignment w:val="baseline"/>
        <w:rPr>
          <w:rFonts w:ascii="inherit" w:eastAsia="Times New Roman" w:hAnsi="inherit" w:cs="Segoe UI"/>
          <w:color w:val="222222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Тема: «Физкультурно-оздоровительная деятельность»</w:t>
      </w:r>
      <w:r>
        <w:rPr>
          <w:rFonts w:ascii="Times New Roman" w:hAnsi="Times New Roman"/>
          <w:sz w:val="24"/>
          <w:szCs w:val="24"/>
        </w:rPr>
        <w:t xml:space="preserve"> </w:t>
      </w:r>
      <w:r w:rsidR="00CC777E">
        <w:rPr>
          <w:rFonts w:ascii="Times New Roman" w:hAnsi="Times New Roman"/>
          <w:sz w:val="24"/>
          <w:szCs w:val="24"/>
        </w:rPr>
        <w:t xml:space="preserve">ориентирована на решение задач по  укреплению здоровья учащихся. Здесь даются комплексы упражнений  из современных оздоровительных систем физического воспитания, </w:t>
      </w:r>
      <w:r>
        <w:rPr>
          <w:rFonts w:ascii="Times New Roman" w:hAnsi="Times New Roman"/>
          <w:sz w:val="24"/>
          <w:szCs w:val="24"/>
        </w:rPr>
        <w:t xml:space="preserve"> которые  помогают коррекции осанки и телосложения, оптимальному развитию системы дыхания и кровообращения</w:t>
      </w:r>
      <w:r w:rsidR="00CC777E">
        <w:rPr>
          <w:rFonts w:ascii="Times New Roman" w:hAnsi="Times New Roman"/>
          <w:sz w:val="24"/>
          <w:szCs w:val="24"/>
        </w:rPr>
        <w:t>, а также упражнения адаптивной физической культуры, которые адресуются в первую очередь школьникам, имеющим отклонения в физическом развитии и в состоянии здоровья.</w:t>
      </w:r>
    </w:p>
    <w:p w:rsidR="00C93BBA" w:rsidRDefault="00C93BBA" w:rsidP="00C93BBA">
      <w:pPr>
        <w:shd w:val="clear" w:color="auto" w:fill="FFFFFF"/>
        <w:spacing w:after="0" w:line="360" w:lineRule="atLeast"/>
        <w:ind w:firstLine="708"/>
        <w:textAlignment w:val="baseline"/>
        <w:rPr>
          <w:rFonts w:ascii="inherit" w:eastAsia="Times New Roman" w:hAnsi="inherit" w:cs="Segoe UI"/>
          <w:color w:val="222222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Тема: «Спортивно-оздоровительная деятельность с общеразвивающей направленностью»</w:t>
      </w:r>
      <w:r>
        <w:rPr>
          <w:rFonts w:ascii="Times New Roman" w:hAnsi="Times New Roman"/>
          <w:sz w:val="24"/>
          <w:szCs w:val="24"/>
        </w:rPr>
        <w:t xml:space="preserve"> ориентирована на физич</w:t>
      </w:r>
      <w:r w:rsidR="0000134D">
        <w:rPr>
          <w:rFonts w:ascii="Times New Roman" w:hAnsi="Times New Roman"/>
          <w:sz w:val="24"/>
          <w:szCs w:val="24"/>
        </w:rPr>
        <w:t>еское совершенствование учащихся</w:t>
      </w:r>
      <w:r>
        <w:rPr>
          <w:rFonts w:ascii="Times New Roman" w:hAnsi="Times New Roman"/>
          <w:sz w:val="24"/>
          <w:szCs w:val="24"/>
        </w:rPr>
        <w:t xml:space="preserve"> и </w:t>
      </w:r>
      <w:r w:rsidR="0000134D">
        <w:rPr>
          <w:rFonts w:ascii="Times New Roman" w:hAnsi="Times New Roman"/>
          <w:sz w:val="24"/>
          <w:szCs w:val="24"/>
        </w:rPr>
        <w:t xml:space="preserve"> включает в себя средства общей физической и технической подготовки.</w:t>
      </w:r>
      <w:r>
        <w:rPr>
          <w:rFonts w:ascii="Times New Roman" w:hAnsi="Times New Roman"/>
          <w:sz w:val="24"/>
          <w:szCs w:val="24"/>
        </w:rPr>
        <w:t xml:space="preserve"> В качестве таких средств в программе предлагаются физические упражнения и двигательные действия из базовых видов спо</w:t>
      </w:r>
      <w:r w:rsidR="0000134D">
        <w:rPr>
          <w:rFonts w:ascii="Times New Roman" w:hAnsi="Times New Roman"/>
          <w:sz w:val="24"/>
          <w:szCs w:val="24"/>
        </w:rPr>
        <w:t>рта (легкая атлетика, гимнастик с основами акробатики, лыжных гонок и спортивных игр.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0134D" w:rsidRDefault="0000134D" w:rsidP="00C93BBA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 упражнениями и </w:t>
      </w:r>
      <w:r w:rsidR="00C93BBA">
        <w:rPr>
          <w:rFonts w:ascii="Times New Roman" w:hAnsi="Times New Roman"/>
          <w:sz w:val="24"/>
          <w:szCs w:val="24"/>
        </w:rPr>
        <w:t xml:space="preserve"> действиями</w:t>
      </w:r>
      <w:r>
        <w:rPr>
          <w:rFonts w:ascii="Times New Roman" w:hAnsi="Times New Roman"/>
          <w:sz w:val="24"/>
          <w:szCs w:val="24"/>
        </w:rPr>
        <w:t xml:space="preserve"> базовых видов спорта раскрываются в программе с учетом их использования в организации активного отдыха,</w:t>
      </w:r>
      <w:r w:rsidR="00C93BBA">
        <w:rPr>
          <w:rFonts w:ascii="Times New Roman" w:hAnsi="Times New Roman"/>
          <w:sz w:val="24"/>
          <w:szCs w:val="24"/>
        </w:rPr>
        <w:t xml:space="preserve"> в массовых спортивных соревнованиях. </w:t>
      </w:r>
    </w:p>
    <w:p w:rsidR="00C93BBA" w:rsidRDefault="00C93BBA" w:rsidP="00C93BBA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Тема: «Прикладно-ориентированные упражнения»</w:t>
      </w:r>
      <w:r w:rsidR="0000134D">
        <w:rPr>
          <w:rFonts w:ascii="Times New Roman" w:hAnsi="Times New Roman"/>
          <w:sz w:val="24"/>
          <w:szCs w:val="24"/>
        </w:rPr>
        <w:t xml:space="preserve"> поможет подготовить школьников в предстоящей жизни, качественному освоению различных профессий</w:t>
      </w:r>
      <w:r>
        <w:rPr>
          <w:rFonts w:ascii="Times New Roman" w:hAnsi="Times New Roman"/>
          <w:sz w:val="24"/>
          <w:szCs w:val="24"/>
        </w:rPr>
        <w:t>.  Решение этой задачи</w:t>
      </w:r>
      <w:r w:rsidR="0000134D">
        <w:rPr>
          <w:rFonts w:ascii="Times New Roman" w:hAnsi="Times New Roman"/>
          <w:sz w:val="24"/>
          <w:szCs w:val="24"/>
        </w:rPr>
        <w:t xml:space="preserve"> </w:t>
      </w:r>
      <w:r w:rsidR="008167F0">
        <w:rPr>
          <w:rFonts w:ascii="Times New Roman" w:hAnsi="Times New Roman"/>
          <w:sz w:val="24"/>
          <w:szCs w:val="24"/>
        </w:rPr>
        <w:t>предлагается</w:t>
      </w:r>
      <w:r>
        <w:rPr>
          <w:rFonts w:ascii="Times New Roman" w:hAnsi="Times New Roman"/>
          <w:sz w:val="24"/>
          <w:szCs w:val="24"/>
        </w:rPr>
        <w:t xml:space="preserve"> осуществляется</w:t>
      </w:r>
      <w:r w:rsidR="0000134D">
        <w:rPr>
          <w:rFonts w:ascii="Times New Roman" w:hAnsi="Times New Roman"/>
          <w:sz w:val="24"/>
          <w:szCs w:val="24"/>
        </w:rPr>
        <w:t xml:space="preserve"> посредством обучения детей</w:t>
      </w:r>
      <w:r>
        <w:rPr>
          <w:rFonts w:ascii="Times New Roman" w:hAnsi="Times New Roman"/>
          <w:sz w:val="24"/>
          <w:szCs w:val="24"/>
        </w:rPr>
        <w:t xml:space="preserve"> жизненно важным навыкам и умениям  различными способами применять их в вариативно изменяющихся внешних условиях.</w:t>
      </w:r>
      <w:r w:rsidR="0000134D">
        <w:rPr>
          <w:rFonts w:ascii="Times New Roman" w:hAnsi="Times New Roman"/>
          <w:sz w:val="24"/>
          <w:szCs w:val="24"/>
        </w:rPr>
        <w:t xml:space="preserve"> Данная тема представляется весьма важнойдля школьников, которые готовятся продолжать свое образование в системе средних профессиональных учебных заведений.</w:t>
      </w:r>
    </w:p>
    <w:p w:rsidR="00C93BBA" w:rsidRDefault="00C93BBA" w:rsidP="00C93BBA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Тема:  «Упражнения общеразвивающей направленности» </w:t>
      </w:r>
      <w:r>
        <w:rPr>
          <w:rFonts w:ascii="Times New Roman" w:hAnsi="Times New Roman"/>
          <w:sz w:val="24"/>
          <w:szCs w:val="24"/>
        </w:rPr>
        <w:t xml:space="preserve"> предназначена для организации целенаправленной ф</w:t>
      </w:r>
      <w:r w:rsidR="0000134D">
        <w:rPr>
          <w:rFonts w:ascii="Times New Roman" w:hAnsi="Times New Roman"/>
          <w:sz w:val="24"/>
          <w:szCs w:val="24"/>
        </w:rPr>
        <w:t>изической подготовки учащихся</w:t>
      </w:r>
      <w:r>
        <w:rPr>
          <w:rFonts w:ascii="Times New Roman" w:hAnsi="Times New Roman"/>
          <w:sz w:val="24"/>
          <w:szCs w:val="24"/>
        </w:rPr>
        <w:t xml:space="preserve"> и включает в себя физические упражнения на развитие осн</w:t>
      </w:r>
      <w:r w:rsidR="0000134D">
        <w:rPr>
          <w:rFonts w:ascii="Times New Roman" w:hAnsi="Times New Roman"/>
          <w:sz w:val="24"/>
          <w:szCs w:val="24"/>
        </w:rPr>
        <w:t>овных физических качеств. Эта</w:t>
      </w:r>
      <w:r>
        <w:rPr>
          <w:rFonts w:ascii="Times New Roman" w:hAnsi="Times New Roman"/>
          <w:sz w:val="24"/>
          <w:szCs w:val="24"/>
        </w:rPr>
        <w:t xml:space="preserve"> тема</w:t>
      </w:r>
      <w:r w:rsidR="000013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r w:rsidR="0000134D">
        <w:rPr>
          <w:rFonts w:ascii="Times New Roman" w:hAnsi="Times New Roman"/>
          <w:sz w:val="24"/>
          <w:szCs w:val="24"/>
        </w:rPr>
        <w:t xml:space="preserve">в отличие от других учебных тем, носит </w:t>
      </w:r>
      <w:r>
        <w:rPr>
          <w:rFonts w:ascii="Times New Roman" w:hAnsi="Times New Roman"/>
          <w:sz w:val="24"/>
          <w:szCs w:val="24"/>
        </w:rPr>
        <w:t xml:space="preserve"> относительно самостоятельный характер, поскольку её содержание</w:t>
      </w:r>
      <w:r w:rsidR="0000134D">
        <w:rPr>
          <w:rFonts w:ascii="Times New Roman" w:hAnsi="Times New Roman"/>
          <w:sz w:val="24"/>
          <w:szCs w:val="24"/>
        </w:rPr>
        <w:t xml:space="preserve"> должно</w:t>
      </w:r>
      <w:r>
        <w:rPr>
          <w:rFonts w:ascii="Times New Roman" w:hAnsi="Times New Roman"/>
          <w:sz w:val="24"/>
          <w:szCs w:val="24"/>
        </w:rPr>
        <w:t xml:space="preserve"> входит в содержание других тем раздела «Физическое совершенствование».</w:t>
      </w:r>
      <w:r w:rsidR="0000134D">
        <w:rPr>
          <w:rFonts w:ascii="Times New Roman" w:hAnsi="Times New Roman"/>
          <w:sz w:val="24"/>
          <w:szCs w:val="24"/>
        </w:rPr>
        <w:t xml:space="preserve">В связи с этим предлагаемые упражнения распределены по разделам базовых  видах спорта и </w:t>
      </w:r>
      <w:r w:rsidR="009D0C63">
        <w:rPr>
          <w:rFonts w:ascii="Times New Roman" w:hAnsi="Times New Roman"/>
          <w:sz w:val="24"/>
          <w:szCs w:val="24"/>
        </w:rPr>
        <w:t>сгруппированы по признаку направленности на развитие соответствующего физического качества(силы, быстроты, выносливости и т.д). Такое изложения материала позволяет учителю отбирать физические упражнения и объединять их в различные комплексы , планировать динамику нагрузок и обеспечивать преемственность в развитие физических качеств, исходя из половозрастных особенностей учащихся, степени освоение ими упражнений, условий проведения уроков. Наличие спортивного инвентаря и оборудования.</w:t>
      </w:r>
    </w:p>
    <w:p w:rsidR="009D0C63" w:rsidRDefault="009D0C63" w:rsidP="00C93BBA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планирование учебного материала по базовым видам спорта допускаются бесснежных районных РФ заменять освоение темы «Лыжные гонки» углубленным изучением содержании других тем.</w:t>
      </w:r>
    </w:p>
    <w:p w:rsidR="009D0C63" w:rsidRPr="00D05180" w:rsidRDefault="009D0C63" w:rsidP="00D05180">
      <w:pPr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свою очередь , тему «Плавание» можно вводить в учебный процесс при наличии соответствующих условий и материальной базы по решению местных органов управления образованием за счёт регионального или школьного компонента.</w:t>
      </w:r>
      <w:bookmarkStart w:id="0" w:name="_Toc405145648"/>
      <w:bookmarkStart w:id="1" w:name="_Toc406058977"/>
      <w:bookmarkStart w:id="2" w:name="_Toc409691626"/>
    </w:p>
    <w:p w:rsidR="009D0C63" w:rsidRDefault="009D0C63" w:rsidP="004235B4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9D0C63" w:rsidRDefault="009D0C63" w:rsidP="004235B4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707F8B" w:rsidRDefault="00707F8B" w:rsidP="004235B4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707F8B" w:rsidRDefault="00707F8B" w:rsidP="004235B4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707F8B" w:rsidRDefault="00707F8B" w:rsidP="004235B4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</w:rPr>
      </w:pPr>
    </w:p>
    <w:p w:rsidR="009937A2" w:rsidRPr="009D0C63" w:rsidRDefault="004235B4" w:rsidP="004235B4">
      <w:pPr>
        <w:pStyle w:val="a4"/>
        <w:spacing w:after="0" w:line="240" w:lineRule="auto"/>
        <w:ind w:left="0"/>
        <w:jc w:val="center"/>
        <w:rPr>
          <w:rFonts w:ascii="Times New Roman" w:eastAsia="Calibri" w:hAnsi="Times New Roman"/>
          <w:b/>
          <w:lang w:eastAsia="en-US"/>
        </w:rPr>
      </w:pPr>
      <w:r w:rsidRPr="009D0C63">
        <w:rPr>
          <w:rFonts w:ascii="Times New Roman" w:hAnsi="Times New Roman"/>
          <w:b/>
          <w:lang w:val="en-US"/>
        </w:rPr>
        <w:t>V</w:t>
      </w:r>
      <w:r w:rsidRPr="009D0C63">
        <w:rPr>
          <w:rFonts w:ascii="Times New Roman" w:hAnsi="Times New Roman"/>
          <w:b/>
        </w:rPr>
        <w:t xml:space="preserve">. </w:t>
      </w:r>
      <w:r w:rsidR="009937A2" w:rsidRPr="009D0C63">
        <w:rPr>
          <w:rFonts w:ascii="Times New Roman" w:hAnsi="Times New Roman"/>
          <w:b/>
        </w:rPr>
        <w:t>ЛИЧНОСТНЫЕ, МЕТАПРЕДМЕТНЫЕ И ПРЕДМЕТНЫЕ РЕЗУЛЬТАТЫ ОСВОЕНИЯ УЧЕБНОГ ПРЕДМЕТА</w:t>
      </w:r>
    </w:p>
    <w:p w:rsidR="009937A2" w:rsidRPr="00635F9C" w:rsidRDefault="009937A2" w:rsidP="009937A2">
      <w:pPr>
        <w:jc w:val="center"/>
        <w:rPr>
          <w:rStyle w:val="20"/>
          <w:rFonts w:ascii="Times New Roman" w:eastAsia="SimSun" w:hAnsi="Times New Roman"/>
          <w:b w:val="0"/>
          <w:sz w:val="24"/>
          <w:szCs w:val="24"/>
          <w:u w:val="single"/>
        </w:rPr>
      </w:pPr>
    </w:p>
    <w:p w:rsidR="009937A2" w:rsidRPr="009D0C63" w:rsidRDefault="009937A2" w:rsidP="009937A2">
      <w:pPr>
        <w:ind w:firstLine="360"/>
        <w:jc w:val="both"/>
        <w:rPr>
          <w:rStyle w:val="20"/>
          <w:rFonts w:ascii="Times New Roman" w:eastAsia="SimSun" w:hAnsi="Times New Roman"/>
          <w:b w:val="0"/>
          <w:i/>
          <w:color w:val="auto"/>
          <w:sz w:val="24"/>
          <w:szCs w:val="24"/>
        </w:rPr>
      </w:pPr>
      <w:r w:rsidRPr="009D0C63">
        <w:rPr>
          <w:rStyle w:val="20"/>
          <w:rFonts w:ascii="Times New Roman" w:eastAsia="SimSun" w:hAnsi="Times New Roman"/>
          <w:b w:val="0"/>
          <w:color w:val="auto"/>
          <w:sz w:val="24"/>
          <w:szCs w:val="24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учебная программа для 5-9 классов направлена на достижение учащимися личностных, метапредметных и предметных результатов по физической культуре.</w:t>
      </w:r>
    </w:p>
    <w:p w:rsidR="009937A2" w:rsidRPr="009D0C63" w:rsidRDefault="009937A2" w:rsidP="009937A2">
      <w:pPr>
        <w:ind w:firstLine="708"/>
        <w:rPr>
          <w:rStyle w:val="20"/>
          <w:rFonts w:ascii="Times New Roman" w:eastAsia="SimSun" w:hAnsi="Times New Roman"/>
          <w:i/>
          <w:color w:val="auto"/>
          <w:sz w:val="24"/>
          <w:szCs w:val="24"/>
        </w:rPr>
      </w:pPr>
      <w:r w:rsidRPr="009D0C63">
        <w:rPr>
          <w:rStyle w:val="20"/>
          <w:rFonts w:ascii="Times New Roman" w:eastAsia="SimSun" w:hAnsi="Times New Roman"/>
          <w:color w:val="auto"/>
          <w:sz w:val="24"/>
          <w:szCs w:val="24"/>
        </w:rPr>
        <w:t>Личностные результаты: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5F9C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уважения к Отечеству, воспитание чувства ответственности и долга перед Родиной;</w:t>
      </w:r>
    </w:p>
    <w:p w:rsid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3) формирование осознанного, уважительного и доброжелательного отношения к другому человеку, его мнению, мировоззрению, готовности и способности вести диалог с другими людьми и достигать в нем взаимопонимания;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35F9C">
        <w:rPr>
          <w:rFonts w:ascii="Times New Roman" w:hAnsi="Times New Roman" w:cs="Times New Roman"/>
          <w:sz w:val="24"/>
          <w:szCs w:val="24"/>
        </w:rPr>
        <w:t>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</w:t>
      </w:r>
      <w:r>
        <w:rPr>
          <w:rFonts w:ascii="Times New Roman" w:hAnsi="Times New Roman" w:cs="Times New Roman"/>
          <w:sz w:val="24"/>
          <w:szCs w:val="24"/>
        </w:rPr>
        <w:t>ношения к собственным поступкам;</w:t>
      </w:r>
    </w:p>
    <w:p w:rsid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35F9C">
        <w:rPr>
          <w:rFonts w:ascii="Times New Roman" w:hAnsi="Times New Roman" w:cs="Times New Roman"/>
          <w:sz w:val="24"/>
          <w:szCs w:val="24"/>
        </w:rPr>
        <w:t>) формирование ценности здорового и безопасного образа жизни; усвоение правил индивидуального и коллективного безопасного поведения</w:t>
      </w:r>
      <w:r>
        <w:rPr>
          <w:rFonts w:ascii="Times New Roman" w:hAnsi="Times New Roman" w:cs="Times New Roman"/>
          <w:sz w:val="24"/>
          <w:szCs w:val="24"/>
        </w:rPr>
        <w:t xml:space="preserve"> в чрезвычайных ситуациях, угрожающих жизни и здоровью людей, правил на транспорте и на дорогах;</w:t>
      </w:r>
    </w:p>
    <w:p w:rsid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35F9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937A2" w:rsidRPr="009D0C63" w:rsidRDefault="009937A2" w:rsidP="009937A2">
      <w:pPr>
        <w:pStyle w:val="ConsPlusNormal"/>
        <w:ind w:firstLine="708"/>
        <w:jc w:val="both"/>
        <w:rPr>
          <w:rStyle w:val="20"/>
          <w:rFonts w:ascii="Times New Roman" w:hAnsi="Times New Roman"/>
          <w:bCs w:val="0"/>
          <w:i/>
          <w:iCs/>
          <w:color w:val="auto"/>
          <w:sz w:val="24"/>
          <w:szCs w:val="24"/>
        </w:rPr>
      </w:pPr>
      <w:r w:rsidRPr="009D0C63">
        <w:rPr>
          <w:rStyle w:val="20"/>
          <w:rFonts w:ascii="Times New Roman" w:hAnsi="Times New Roman"/>
          <w:color w:val="auto"/>
          <w:sz w:val="24"/>
          <w:szCs w:val="24"/>
        </w:rPr>
        <w:t>Метапредметные результаты: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9937A2" w:rsidRPr="00635F9C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937A2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35F9C">
        <w:rPr>
          <w:rFonts w:ascii="Times New Roman" w:hAnsi="Times New Roman" w:cs="Times New Roman"/>
          <w:sz w:val="24"/>
          <w:szCs w:val="24"/>
        </w:rPr>
        <w:t>6)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</w:t>
      </w:r>
      <w:r>
        <w:rPr>
          <w:rFonts w:ascii="Times New Roman" w:hAnsi="Times New Roman" w:cs="Times New Roman"/>
          <w:sz w:val="24"/>
          <w:szCs w:val="24"/>
        </w:rPr>
        <w:t>ровать и отстаивать свое мнение.</w:t>
      </w:r>
    </w:p>
    <w:p w:rsidR="009937A2" w:rsidRPr="009D0C63" w:rsidRDefault="009937A2" w:rsidP="009937A2">
      <w:pPr>
        <w:pStyle w:val="ConsPlusNormal"/>
        <w:ind w:firstLine="540"/>
        <w:jc w:val="both"/>
        <w:rPr>
          <w:rStyle w:val="20"/>
          <w:rFonts w:ascii="Times New Roman" w:hAnsi="Times New Roman"/>
          <w:bCs w:val="0"/>
          <w:i/>
          <w:iCs/>
          <w:color w:val="auto"/>
          <w:sz w:val="24"/>
          <w:szCs w:val="24"/>
        </w:rPr>
      </w:pPr>
      <w:r w:rsidRPr="009D0C63">
        <w:rPr>
          <w:rStyle w:val="20"/>
          <w:rFonts w:ascii="Times New Roman" w:hAnsi="Times New Roman"/>
          <w:color w:val="auto"/>
          <w:sz w:val="24"/>
          <w:szCs w:val="24"/>
        </w:rPr>
        <w:t>Предметные результаты: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9937A2" w:rsidRPr="00796796" w:rsidRDefault="009937A2" w:rsidP="009937A2">
      <w:pPr>
        <w:pStyle w:val="formattext"/>
        <w:spacing w:before="0" w:beforeAutospacing="0" w:after="0" w:afterAutospacing="0"/>
        <w:jc w:val="both"/>
      </w:pPr>
      <w:r w:rsidRPr="00796796">
        <w:t>6) для слепых и слабовидящих обучающихся: формирование приемов осязательного и слухового самоконтроля в процессе формирования трудовых действий; формирование представлений о современных бытовых тифлотехнических средствах, приборах и их применении в повседневной жизни;</w:t>
      </w:r>
    </w:p>
    <w:p w:rsidR="009937A2" w:rsidRPr="00796796" w:rsidRDefault="009937A2" w:rsidP="009937A2">
      <w:pPr>
        <w:pStyle w:val="formattext"/>
        <w:spacing w:before="0" w:beforeAutospacing="0" w:after="0" w:afterAutospacing="0"/>
        <w:jc w:val="both"/>
      </w:pPr>
      <w:r w:rsidRPr="00796796">
        <w:t>7) для обучающихся с нарушениями опорно-двигательного аппарата: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деятельностью, с учетом двигательных, речедвигательных и сенсорных нарушений у обучающихся с нарушением опорно-двигательного аппарата; 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деятельности.</w:t>
      </w:r>
    </w:p>
    <w:p w:rsidR="00D05180" w:rsidRDefault="00D05180" w:rsidP="009937A2">
      <w:pPr>
        <w:pStyle w:val="formattext"/>
        <w:spacing w:before="0" w:beforeAutospacing="0" w:after="0" w:afterAutospacing="0"/>
        <w:jc w:val="both"/>
      </w:pPr>
    </w:p>
    <w:p w:rsidR="00D05180" w:rsidRDefault="00D05180" w:rsidP="009937A2">
      <w:pPr>
        <w:pStyle w:val="formattext"/>
        <w:spacing w:before="0" w:beforeAutospacing="0" w:after="0" w:afterAutospacing="0"/>
        <w:jc w:val="both"/>
      </w:pPr>
    </w:p>
    <w:p w:rsidR="009937A2" w:rsidRPr="00796796" w:rsidRDefault="009937A2" w:rsidP="009937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796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937A2" w:rsidRPr="00796796" w:rsidRDefault="009937A2" w:rsidP="009937A2">
      <w:pPr>
        <w:ind w:firstLine="708"/>
        <w:rPr>
          <w:rStyle w:val="20"/>
          <w:rFonts w:ascii="Times New Roman" w:eastAsia="SimSun" w:hAnsi="Times New Roman" w:cs="Times New Roman"/>
          <w:i/>
          <w:color w:val="auto"/>
          <w:sz w:val="24"/>
          <w:szCs w:val="24"/>
        </w:rPr>
      </w:pPr>
      <w:r w:rsidRPr="00796796">
        <w:rPr>
          <w:rStyle w:val="20"/>
          <w:rFonts w:ascii="Times New Roman" w:eastAsia="SimSun" w:hAnsi="Times New Roman" w:cs="Times New Roman"/>
          <w:color w:val="auto"/>
          <w:sz w:val="24"/>
          <w:szCs w:val="24"/>
        </w:rPr>
        <w:t>Личностные результаты: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3) формирование осознанного, уважительного и доброжелательного отношения к другому человеку;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4) развитие морального сознания и компетентности в решении моральных проблем на основе личностного выбора;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 xml:space="preserve">5)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на транспорте и на дорогах; 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6) осознание значения семьи в жизни человека и общества.</w:t>
      </w:r>
    </w:p>
    <w:p w:rsidR="009937A2" w:rsidRPr="00796796" w:rsidRDefault="009937A2" w:rsidP="009937A2">
      <w:pPr>
        <w:pStyle w:val="ConsPlusNormal"/>
        <w:ind w:firstLine="708"/>
        <w:jc w:val="both"/>
        <w:rPr>
          <w:rStyle w:val="20"/>
          <w:rFonts w:ascii="Times New Roman" w:hAnsi="Times New Roman" w:cs="Times New Roman"/>
          <w:bCs w:val="0"/>
          <w:i/>
          <w:iCs/>
          <w:color w:val="auto"/>
          <w:sz w:val="24"/>
          <w:szCs w:val="24"/>
        </w:rPr>
      </w:pPr>
      <w:r w:rsidRPr="00796796">
        <w:rPr>
          <w:rStyle w:val="20"/>
          <w:rFonts w:ascii="Times New Roman" w:hAnsi="Times New Roman" w:cs="Times New Roman"/>
          <w:color w:val="auto"/>
          <w:sz w:val="24"/>
          <w:szCs w:val="24"/>
        </w:rPr>
        <w:t>Метапредметные результаты: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5) владение основами самоконтроля;</w:t>
      </w:r>
    </w:p>
    <w:p w:rsidR="009937A2" w:rsidRPr="00796796" w:rsidRDefault="009937A2" w:rsidP="009937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6796">
        <w:rPr>
          <w:rFonts w:ascii="Times New Roman" w:hAnsi="Times New Roman" w:cs="Times New Roman"/>
          <w:sz w:val="24"/>
          <w:szCs w:val="24"/>
        </w:rPr>
        <w:t>6) умение организовывать учебное сотрудничество и совместную деятельность с учителем и сверстниками.</w:t>
      </w:r>
    </w:p>
    <w:p w:rsidR="009937A2" w:rsidRPr="00796796" w:rsidRDefault="009937A2" w:rsidP="009937A2">
      <w:pPr>
        <w:pStyle w:val="ConsPlusNormal"/>
        <w:ind w:firstLine="540"/>
        <w:jc w:val="both"/>
        <w:rPr>
          <w:rStyle w:val="20"/>
          <w:rFonts w:ascii="Times New Roman" w:hAnsi="Times New Roman" w:cs="Times New Roman"/>
          <w:bCs w:val="0"/>
          <w:i/>
          <w:iCs/>
          <w:color w:val="auto"/>
          <w:sz w:val="24"/>
          <w:szCs w:val="24"/>
        </w:rPr>
      </w:pPr>
      <w:r w:rsidRPr="00796796">
        <w:rPr>
          <w:rStyle w:val="20"/>
          <w:rFonts w:ascii="Times New Roman" w:hAnsi="Times New Roman" w:cs="Times New Roman"/>
          <w:color w:val="auto"/>
          <w:sz w:val="24"/>
          <w:szCs w:val="24"/>
        </w:rPr>
        <w:t>Предметные результаты: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1) понимание роли и значения физической культуры в формировании личностных качеств;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движения;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 xml:space="preserve">4) расширение опыта организации и мониторинга физического развития и физической подготовленности; </w:t>
      </w:r>
    </w:p>
    <w:p w:rsidR="009937A2" w:rsidRPr="00796796" w:rsidRDefault="009937A2" w:rsidP="009937A2">
      <w:pPr>
        <w:pStyle w:val="a4"/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796796">
        <w:rPr>
          <w:rFonts w:ascii="Times New Roman" w:hAnsi="Times New Roman"/>
          <w:sz w:val="24"/>
          <w:szCs w:val="24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9937A2" w:rsidRPr="00796796" w:rsidRDefault="009937A2" w:rsidP="009937A2">
      <w:pPr>
        <w:pStyle w:val="formattext"/>
        <w:spacing w:before="0" w:beforeAutospacing="0" w:after="0" w:afterAutospacing="0"/>
        <w:jc w:val="both"/>
      </w:pPr>
      <w:r w:rsidRPr="00796796">
        <w:t>6) для слепых и слабовидящих обучающихся: формирование приемов осязательного и слухового самоконтроля в процессе формирования трудовых действий;</w:t>
      </w:r>
    </w:p>
    <w:p w:rsidR="009937A2" w:rsidRPr="00796796" w:rsidRDefault="009937A2" w:rsidP="009937A2">
      <w:pPr>
        <w:pStyle w:val="formattext"/>
        <w:spacing w:before="0" w:beforeAutospacing="0" w:after="0" w:afterAutospacing="0"/>
        <w:jc w:val="both"/>
      </w:pPr>
      <w:r w:rsidRPr="00796796">
        <w:t>7) для обучающихся с нарушениями опорно-двигательного аппарата: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деятельностью.</w:t>
      </w:r>
    </w:p>
    <w:p w:rsidR="009937A2" w:rsidRPr="00796796" w:rsidRDefault="009937A2" w:rsidP="009937A2">
      <w:pPr>
        <w:rPr>
          <w:rFonts w:ascii="Times New Roman" w:hAnsi="Times New Roman" w:cs="Times New Roman"/>
          <w:sz w:val="24"/>
          <w:szCs w:val="24"/>
        </w:rPr>
      </w:pPr>
    </w:p>
    <w:p w:rsidR="009937A2" w:rsidRPr="004A2244" w:rsidRDefault="00796796" w:rsidP="00796796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2244">
        <w:rPr>
          <w:rFonts w:ascii="Times New Roman" w:eastAsia="Calibri" w:hAnsi="Times New Roman"/>
          <w:b/>
          <w:sz w:val="24"/>
          <w:szCs w:val="24"/>
          <w:lang w:val="en-US" w:eastAsia="en-US"/>
        </w:rPr>
        <w:t>VI</w:t>
      </w:r>
      <w:r w:rsidRPr="004A2244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163CA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bookmarkStart w:id="3" w:name="_GoBack"/>
      <w:bookmarkEnd w:id="3"/>
      <w:r w:rsidR="009937A2" w:rsidRPr="004A2244">
        <w:rPr>
          <w:rFonts w:ascii="Times New Roman" w:eastAsia="Calibri" w:hAnsi="Times New Roman"/>
          <w:b/>
          <w:sz w:val="24"/>
          <w:szCs w:val="24"/>
          <w:lang w:eastAsia="en-US"/>
        </w:rPr>
        <w:t>СОДЕРЖАНИЕ КУРСА</w:t>
      </w:r>
    </w:p>
    <w:p w:rsidR="009937A2" w:rsidRDefault="009937A2" w:rsidP="009937A2">
      <w:pPr>
        <w:jc w:val="center"/>
        <w:rPr>
          <w:b/>
        </w:rPr>
      </w:pPr>
    </w:p>
    <w:p w:rsidR="009937A2" w:rsidRPr="004A2244" w:rsidRDefault="009937A2" w:rsidP="009937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244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9937A2" w:rsidRPr="004A2244" w:rsidRDefault="009937A2" w:rsidP="009937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7A2" w:rsidRPr="004A2244" w:rsidRDefault="00796796" w:rsidP="00707F8B">
      <w:pPr>
        <w:pStyle w:val="Style24"/>
        <w:widowControl/>
        <w:spacing w:line="240" w:lineRule="auto"/>
        <w:ind w:firstLine="0"/>
        <w:rPr>
          <w:b/>
        </w:rPr>
      </w:pPr>
      <w:r w:rsidRPr="004A2244">
        <w:rPr>
          <w:b/>
        </w:rPr>
        <w:t>З</w:t>
      </w:r>
      <w:r w:rsidR="00707F8B">
        <w:rPr>
          <w:b/>
        </w:rPr>
        <w:t xml:space="preserve">нание о физической культуре 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>История физической культуры:</w:t>
      </w:r>
      <w:r w:rsidRPr="004A2244">
        <w:rPr>
          <w:rFonts w:ascii="Times New Roman" w:hAnsi="Times New Roman" w:cs="Times New Roman"/>
          <w:sz w:val="24"/>
          <w:szCs w:val="24"/>
        </w:rPr>
        <w:t xml:space="preserve"> Олимпийские игры древности.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>Физическая культура (основные понятия)</w:t>
      </w:r>
      <w:r w:rsidRPr="004A2244">
        <w:rPr>
          <w:rFonts w:ascii="Times New Roman" w:hAnsi="Times New Roman" w:cs="Times New Roman"/>
          <w:sz w:val="24"/>
          <w:szCs w:val="24"/>
        </w:rPr>
        <w:t>: физическое развитие человека.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>Физическая культура человека:</w:t>
      </w:r>
      <w:r w:rsidRPr="004A2244">
        <w:rPr>
          <w:rFonts w:ascii="Times New Roman" w:hAnsi="Times New Roman" w:cs="Times New Roman"/>
          <w:sz w:val="24"/>
          <w:szCs w:val="24"/>
        </w:rPr>
        <w:t xml:space="preserve"> Режим дня, его основное содержание и правила планирования.</w:t>
      </w:r>
    </w:p>
    <w:p w:rsidR="009937A2" w:rsidRPr="004A2244" w:rsidRDefault="009937A2" w:rsidP="009937A2">
      <w:pPr>
        <w:pStyle w:val="Style24"/>
        <w:widowControl/>
        <w:spacing w:line="240" w:lineRule="auto"/>
        <w:ind w:firstLine="0"/>
      </w:pPr>
      <w:r w:rsidRPr="004A2244">
        <w:rPr>
          <w:i/>
        </w:rPr>
        <w:t>Способы двигательной деятельности:</w:t>
      </w:r>
      <w:r w:rsidRPr="004A2244">
        <w:t xml:space="preserve"> Организация и проведение самостоятельных занятий физической культурой: Подготовка к занятиям физической культурой. Физическое совершенствование.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>Физкультурно-оздоровительная деятельность:</w:t>
      </w:r>
      <w:r w:rsidRPr="004A2244">
        <w:rPr>
          <w:rFonts w:ascii="Times New Roman" w:hAnsi="Times New Roman" w:cs="Times New Roman"/>
          <w:sz w:val="24"/>
          <w:szCs w:val="24"/>
        </w:rPr>
        <w:t xml:space="preserve"> Комплексы упражнений для утренней зарядки, физкультминуток, физкультпауз.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 xml:space="preserve">Спортивно-оздоровительная деятельность с общеразвивающей направленностью: </w:t>
      </w:r>
      <w:r w:rsidRPr="004A2244">
        <w:rPr>
          <w:rFonts w:ascii="Times New Roman" w:hAnsi="Times New Roman" w:cs="Times New Roman"/>
          <w:sz w:val="24"/>
          <w:szCs w:val="24"/>
        </w:rPr>
        <w:t>Организующие команды и приемы (построения, перестроения на месте, в движении; передвижение строевым шагом одной, двумя и тремя колоннами, передвижение в колонне с изменением длины шага).</w:t>
      </w:r>
    </w:p>
    <w:p w:rsidR="009937A2" w:rsidRPr="00707F8B" w:rsidRDefault="009937A2" w:rsidP="009937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244">
        <w:rPr>
          <w:rFonts w:ascii="Times New Roman" w:hAnsi="Times New Roman" w:cs="Times New Roman"/>
          <w:b/>
          <w:sz w:val="24"/>
          <w:szCs w:val="24"/>
        </w:rPr>
        <w:t>Гимнастика с элементами гимнастики</w:t>
      </w:r>
      <w:r w:rsidR="00707F8B">
        <w:rPr>
          <w:rFonts w:ascii="Times New Roman" w:hAnsi="Times New Roman" w:cs="Times New Roman"/>
          <w:b/>
          <w:sz w:val="24"/>
          <w:szCs w:val="24"/>
        </w:rPr>
        <w:t>.</w:t>
      </w:r>
      <w:r w:rsidRPr="004A22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244">
        <w:rPr>
          <w:rFonts w:ascii="Times New Roman" w:hAnsi="Times New Roman" w:cs="Times New Roman"/>
          <w:i/>
          <w:sz w:val="24"/>
          <w:szCs w:val="24"/>
        </w:rPr>
        <w:t xml:space="preserve">Акробатические упражнения и комбинации: </w:t>
      </w:r>
      <w:r w:rsidRPr="004A2244">
        <w:rPr>
          <w:rFonts w:ascii="Times New Roman" w:hAnsi="Times New Roman" w:cs="Times New Roman"/>
          <w:sz w:val="24"/>
          <w:szCs w:val="24"/>
        </w:rPr>
        <w:t>Кувырки вперед в группировке в упор присев, кувырок назад из стойки на лопатках в полушпагат.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 xml:space="preserve">Опорные прыжки: </w:t>
      </w:r>
      <w:r w:rsidRPr="004A2244">
        <w:rPr>
          <w:rFonts w:ascii="Times New Roman" w:hAnsi="Times New Roman" w:cs="Times New Roman"/>
          <w:sz w:val="24"/>
          <w:szCs w:val="24"/>
        </w:rPr>
        <w:t>Прыжок на гимнастического козла с последующим спрыгиванием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(девочки):</w:t>
      </w:r>
      <w:r w:rsidRPr="004A2244">
        <w:rPr>
          <w:rFonts w:ascii="Times New Roman" w:hAnsi="Times New Roman" w:cs="Times New Roman"/>
          <w:sz w:val="24"/>
          <w:szCs w:val="24"/>
        </w:rPr>
        <w:t xml:space="preserve"> передвижения ходьбой, бегом, приставными шагами, повороты стоя на месте прыжком.</w:t>
      </w:r>
    </w:p>
    <w:p w:rsidR="009937A2" w:rsidRPr="00707F8B" w:rsidRDefault="009937A2" w:rsidP="009937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244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="00707F8B">
        <w:rPr>
          <w:rFonts w:ascii="Times New Roman" w:hAnsi="Times New Roman" w:cs="Times New Roman"/>
          <w:b/>
          <w:sz w:val="24"/>
          <w:szCs w:val="24"/>
        </w:rPr>
        <w:t>.</w:t>
      </w:r>
      <w:r w:rsidRPr="004A22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244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  <w:r w:rsidRPr="004A2244">
        <w:rPr>
          <w:rFonts w:ascii="Times New Roman" w:hAnsi="Times New Roman" w:cs="Times New Roman"/>
          <w:sz w:val="24"/>
          <w:szCs w:val="24"/>
        </w:rPr>
        <w:t xml:space="preserve"> бег на длинные, короткие, средние дистанции; низкий старт; ускорения с высокого старта; спринтерский бег, эстафетный бег, бег с преодолением дистанции, кроссовый бег (протяжность дистанции регулируется учителем или учеником).</w:t>
      </w:r>
      <w:r w:rsidR="00707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2244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  <w:r w:rsidRPr="004A2244">
        <w:rPr>
          <w:rFonts w:ascii="Times New Roman" w:hAnsi="Times New Roman" w:cs="Times New Roman"/>
          <w:sz w:val="24"/>
          <w:szCs w:val="24"/>
        </w:rPr>
        <w:t xml:space="preserve"> прыжок в длину с разбега способом «согнув ноги».</w:t>
      </w:r>
    </w:p>
    <w:p w:rsidR="009937A2" w:rsidRPr="004A2244" w:rsidRDefault="00796796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b/>
          <w:sz w:val="24"/>
          <w:szCs w:val="24"/>
        </w:rPr>
        <w:t>Лыжная подготовка</w:t>
      </w:r>
      <w:r w:rsidR="00707F8B">
        <w:rPr>
          <w:rFonts w:ascii="Times New Roman" w:hAnsi="Times New Roman" w:cs="Times New Roman"/>
          <w:b/>
          <w:sz w:val="24"/>
          <w:szCs w:val="24"/>
        </w:rPr>
        <w:t>.</w:t>
      </w:r>
      <w:r w:rsidRPr="004A22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37A2" w:rsidRPr="004A2244">
        <w:rPr>
          <w:rFonts w:ascii="Times New Roman" w:hAnsi="Times New Roman" w:cs="Times New Roman"/>
          <w:i/>
          <w:sz w:val="24"/>
          <w:szCs w:val="24"/>
        </w:rPr>
        <w:t>Передвижение на лыжах:</w:t>
      </w:r>
      <w:r w:rsidR="009937A2" w:rsidRPr="004A2244">
        <w:rPr>
          <w:rFonts w:ascii="Times New Roman" w:hAnsi="Times New Roman" w:cs="Times New Roman"/>
          <w:sz w:val="24"/>
          <w:szCs w:val="24"/>
        </w:rPr>
        <w:t xml:space="preserve"> попеременный двухшажный ход (ПДХ), одновременно одношажный ход (ООХ), одновременный бесшажный ход (ОБХ); прохождение 1,5км, 2км,3км с применением изученных лыжных ходов. Подъемы лесенкой, елочкой, полуелочкой. Спуск в основной и низкой стойке, по ровной поверхности, с преодолением бугров и впадин, небольших трамплинов.</w:t>
      </w:r>
    </w:p>
    <w:p w:rsidR="009937A2" w:rsidRPr="00707F8B" w:rsidRDefault="00707F8B" w:rsidP="009937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Баскетбол. </w:t>
      </w:r>
      <w:r w:rsidR="009937A2" w:rsidRPr="004A2244">
        <w:rPr>
          <w:rFonts w:ascii="Times New Roman" w:hAnsi="Times New Roman" w:cs="Times New Roman"/>
          <w:i/>
          <w:sz w:val="24"/>
          <w:szCs w:val="24"/>
        </w:rPr>
        <w:t>Разновидности ведение мяча:</w:t>
      </w:r>
      <w:r w:rsidR="009937A2" w:rsidRPr="004A2244">
        <w:rPr>
          <w:rFonts w:ascii="Times New Roman" w:hAnsi="Times New Roman" w:cs="Times New Roman"/>
          <w:sz w:val="24"/>
          <w:szCs w:val="24"/>
        </w:rPr>
        <w:t xml:space="preserve"> на месте, шагом, бегом змейкой, с обеганием стоек, эстафеты, игры с элементами ведения мяча;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 xml:space="preserve">Разновидностиловли и передачи мяча: </w:t>
      </w:r>
      <w:r w:rsidRPr="004A2244">
        <w:rPr>
          <w:rFonts w:ascii="Times New Roman" w:hAnsi="Times New Roman" w:cs="Times New Roman"/>
          <w:sz w:val="24"/>
          <w:szCs w:val="24"/>
        </w:rPr>
        <w:t>двумя руками от груди; передачи мяча одной рукой от плеча; передача мяча при встречном движении; передача мяча одной рукой снизу; сбоку; передача мяча с отскока от пола;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sz w:val="24"/>
          <w:szCs w:val="24"/>
        </w:rPr>
      </w:pPr>
      <w:r w:rsidRPr="004A2244">
        <w:rPr>
          <w:rFonts w:ascii="Times New Roman" w:hAnsi="Times New Roman" w:cs="Times New Roman"/>
          <w:i/>
          <w:sz w:val="24"/>
          <w:szCs w:val="24"/>
        </w:rPr>
        <w:t>Разновидности бросков:</w:t>
      </w:r>
      <w:r w:rsidRPr="004A2244">
        <w:rPr>
          <w:rFonts w:ascii="Times New Roman" w:hAnsi="Times New Roman" w:cs="Times New Roman"/>
          <w:sz w:val="24"/>
          <w:szCs w:val="24"/>
        </w:rPr>
        <w:t xml:space="preserve"> бросок мяча двумя руками от груди с места; одной рукой от головы в движении, штрафной бросок, бросок в кольцо с разных точек.</w:t>
      </w:r>
    </w:p>
    <w:p w:rsidR="009937A2" w:rsidRPr="00707F8B" w:rsidRDefault="00707F8B" w:rsidP="00707F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Волейбол. </w:t>
      </w:r>
      <w:r w:rsidR="009937A2" w:rsidRPr="004A2244">
        <w:rPr>
          <w:rFonts w:ascii="Times New Roman" w:hAnsi="Times New Roman" w:cs="Times New Roman"/>
          <w:sz w:val="24"/>
          <w:szCs w:val="24"/>
        </w:rPr>
        <w:t>Изучение техники верхней, нижней передачи. Изучение техники нижней прямой подачи с 3-х метров. Изучение правил игры пионербол с элементами волейбола (переходы, расстановка).</w:t>
      </w:r>
    </w:p>
    <w:p w:rsidR="009937A2" w:rsidRPr="00707F8B" w:rsidRDefault="00707F8B" w:rsidP="009937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Футбол. </w:t>
      </w:r>
      <w:r w:rsidR="009937A2" w:rsidRPr="004A2244">
        <w:rPr>
          <w:rFonts w:ascii="Times New Roman" w:hAnsi="Times New Roman" w:cs="Times New Roman"/>
          <w:sz w:val="24"/>
          <w:szCs w:val="24"/>
        </w:rPr>
        <w:t>Удар по неподвижному и катящемуся мячу внутренней стороной стопы. Удар по неподвижному и катящемуся внешней стороной стопы. Удар по мячу серединой подъема стопы. Удар по мячу серединой лба. Остановка катящегося мяча внутренней стороной стопы.  Остановка мяча подошвой. Остановка опускающегося мяча внутренней стороной стопы; остановка мяча грудью; подбор мяча подкатом.</w:t>
      </w:r>
    </w:p>
    <w:p w:rsidR="009937A2" w:rsidRPr="00707F8B" w:rsidRDefault="00707F8B" w:rsidP="009937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Плавание. </w:t>
      </w:r>
      <w:r w:rsidR="009937A2" w:rsidRPr="004A2244">
        <w:rPr>
          <w:rFonts w:ascii="Times New Roman" w:hAnsi="Times New Roman" w:cs="Times New Roman"/>
          <w:sz w:val="24"/>
          <w:szCs w:val="24"/>
        </w:rPr>
        <w:t xml:space="preserve">Специальные плавательные упражнения для изучения кроля на груди, спине, брасса. </w:t>
      </w:r>
    </w:p>
    <w:p w:rsidR="004A2244" w:rsidRPr="004A2244" w:rsidRDefault="004A2244" w:rsidP="004A2244">
      <w:pPr>
        <w:shd w:val="clear" w:color="auto" w:fill="FFFFFF"/>
        <w:tabs>
          <w:tab w:val="left" w:pos="74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</w:pPr>
      <w:r w:rsidRPr="004A2244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Подготовка</w:t>
      </w:r>
      <w:r w:rsidRPr="004A224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выполнению тестовых упражнений ГТО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244">
        <w:rPr>
          <w:rFonts w:ascii="Times New Roman" w:hAnsi="Times New Roman" w:cs="Times New Roman"/>
          <w:sz w:val="24"/>
          <w:szCs w:val="24"/>
        </w:rPr>
        <w:t>Выполнение тестовых нормативов Всероссийского физкультурно-спортивного комплекса «Готов к труду и обороне»</w:t>
      </w:r>
    </w:p>
    <w:p w:rsidR="009937A2" w:rsidRPr="004A2244" w:rsidRDefault="009937A2" w:rsidP="009937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bookmarkEnd w:id="1"/>
    <w:bookmarkEnd w:id="2"/>
    <w:p w:rsidR="001D7D8A" w:rsidRPr="004A2244" w:rsidRDefault="001D7D8A" w:rsidP="00B32516">
      <w:pPr>
        <w:pStyle w:val="a6"/>
        <w:spacing w:after="0"/>
        <w:rPr>
          <w:b/>
          <w:sz w:val="24"/>
          <w:szCs w:val="24"/>
        </w:rPr>
      </w:pPr>
    </w:p>
    <w:p w:rsidR="001D7D8A" w:rsidRPr="009937A2" w:rsidRDefault="001D7D8A" w:rsidP="001D7D8A">
      <w:pPr>
        <w:shd w:val="clear" w:color="auto" w:fill="FFFFFF"/>
        <w:spacing w:after="0" w:line="240" w:lineRule="auto"/>
        <w:ind w:right="2"/>
        <w:rPr>
          <w:rFonts w:ascii="Times New Roman" w:hAnsi="Times New Roman"/>
          <w:sz w:val="24"/>
          <w:szCs w:val="24"/>
        </w:rPr>
      </w:pPr>
    </w:p>
    <w:p w:rsidR="00F67A1A" w:rsidRPr="00632771" w:rsidRDefault="00F67A1A" w:rsidP="00F67A1A">
      <w:pPr>
        <w:pStyle w:val="a4"/>
        <w:shd w:val="clear" w:color="auto" w:fill="FFFFFF"/>
        <w:ind w:right="37"/>
        <w:jc w:val="center"/>
        <w:rPr>
          <w:rFonts w:ascii="Times New Roman" w:hAnsi="Times New Roman"/>
          <w:b/>
          <w:bCs/>
          <w:color w:val="000000"/>
          <w:spacing w:val="-4"/>
          <w:w w:val="96"/>
          <w:sz w:val="28"/>
          <w:szCs w:val="28"/>
        </w:rPr>
      </w:pPr>
      <w:r w:rsidRPr="00632771">
        <w:rPr>
          <w:rFonts w:ascii="Times New Roman" w:hAnsi="Times New Roman"/>
          <w:b/>
          <w:bCs/>
          <w:color w:val="000000"/>
          <w:spacing w:val="-3"/>
          <w:w w:val="96"/>
          <w:sz w:val="28"/>
          <w:szCs w:val="28"/>
        </w:rPr>
        <w:t xml:space="preserve">Распределение учебных часов </w:t>
      </w:r>
      <w:r w:rsidRPr="00632771">
        <w:rPr>
          <w:rFonts w:ascii="Times New Roman" w:hAnsi="Times New Roman"/>
          <w:b/>
          <w:bCs/>
          <w:color w:val="000000"/>
          <w:spacing w:val="-4"/>
          <w:w w:val="96"/>
          <w:sz w:val="28"/>
          <w:szCs w:val="28"/>
        </w:rPr>
        <w:t>по разделам программы</w:t>
      </w:r>
    </w:p>
    <w:p w:rsidR="00F67A1A" w:rsidRPr="00F67A1A" w:rsidRDefault="00F67A1A" w:rsidP="00F67A1A">
      <w:pPr>
        <w:pStyle w:val="a4"/>
        <w:shd w:val="clear" w:color="auto" w:fill="FFFFFF"/>
        <w:ind w:right="37"/>
        <w:rPr>
          <w:rFonts w:ascii="Times New Roman" w:hAnsi="Times New Roman"/>
          <w:b/>
          <w:bCs/>
          <w:color w:val="000000"/>
          <w:spacing w:val="-4"/>
          <w:w w:val="96"/>
          <w:sz w:val="24"/>
          <w:szCs w:val="24"/>
        </w:rPr>
      </w:pPr>
    </w:p>
    <w:tbl>
      <w:tblPr>
        <w:tblW w:w="9453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4"/>
        <w:gridCol w:w="4083"/>
        <w:gridCol w:w="895"/>
        <w:gridCol w:w="893"/>
        <w:gridCol w:w="879"/>
        <w:gridCol w:w="879"/>
        <w:gridCol w:w="960"/>
      </w:tblGrid>
      <w:tr w:rsidR="00F67A1A" w:rsidRPr="00CC0D98" w:rsidTr="00F67A1A">
        <w:trPr>
          <w:tblCellSpacing w:w="0" w:type="dxa"/>
        </w:trPr>
        <w:tc>
          <w:tcPr>
            <w:tcW w:w="8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5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Количество часов (уроков)</w:t>
            </w: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E00382" w:rsidRDefault="00F67A1A" w:rsidP="00F67A1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E00382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E00382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E00382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IХ</w:t>
            </w:r>
          </w:p>
        </w:tc>
      </w:tr>
      <w:tr w:rsidR="00B32516" w:rsidRPr="00CC0D98" w:rsidTr="00AA569E">
        <w:trPr>
          <w:tblCellSpacing w:w="0" w:type="dxa"/>
        </w:trPr>
        <w:tc>
          <w:tcPr>
            <w:tcW w:w="945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516" w:rsidRPr="00CC0D98" w:rsidRDefault="00B32516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F67A1A">
        <w:trPr>
          <w:trHeight w:val="720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5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6F5942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</w:t>
            </w:r>
            <w:r w:rsidR="00A25D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2</w:t>
            </w:r>
            <w:r w:rsidR="00A25D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Футбол (мини-футбол)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C0D98">
              <w:rPr>
                <w:rFonts w:ascii="Times New Roman" w:hAnsi="Times New Roman"/>
                <w:sz w:val="24"/>
                <w:szCs w:val="24"/>
              </w:rPr>
              <w:t>лавание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A1A" w:rsidRPr="00CC0D98" w:rsidTr="00CD3A06">
        <w:trPr>
          <w:trHeight w:val="888"/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67A1A" w:rsidRPr="00CC0D98" w:rsidRDefault="00F67A1A" w:rsidP="00CD3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D3A06" w:rsidRPr="00CC0D98" w:rsidRDefault="00F67A1A" w:rsidP="00CD3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Национально-региональный компонент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A06" w:rsidRPr="00CC0D98" w:rsidTr="001F0C83">
        <w:trPr>
          <w:trHeight w:val="230"/>
          <w:tblCellSpacing w:w="0" w:type="dxa"/>
        </w:trPr>
        <w:tc>
          <w:tcPr>
            <w:tcW w:w="8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A06" w:rsidRPr="00CC0D98" w:rsidRDefault="00CD3A06" w:rsidP="00CD3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A06" w:rsidRDefault="00CD3A06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Бадминтон</w:t>
            </w:r>
          </w:p>
          <w:p w:rsidR="004A2244" w:rsidRPr="00CC0D98" w:rsidRDefault="004A2244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Нормативы ГТО</w:t>
            </w:r>
          </w:p>
        </w:tc>
        <w:tc>
          <w:tcPr>
            <w:tcW w:w="450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3A06" w:rsidRPr="00CC0D98" w:rsidRDefault="00E921F9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D3A06">
              <w:rPr>
                <w:rFonts w:ascii="Times New Roman" w:hAnsi="Times New Roman"/>
                <w:sz w:val="24"/>
                <w:szCs w:val="24"/>
              </w:rPr>
              <w:t xml:space="preserve"> процессе урока</w:t>
            </w:r>
          </w:p>
        </w:tc>
      </w:tr>
      <w:tr w:rsidR="00F67A1A" w:rsidRPr="00CC0D98" w:rsidTr="00F67A1A">
        <w:trPr>
          <w:tblCellSpacing w:w="0" w:type="dxa"/>
        </w:trPr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D98">
              <w:rPr>
                <w:rFonts w:ascii="Times New Roman" w:hAnsi="Times New Roman"/>
                <w:sz w:val="24"/>
                <w:szCs w:val="24"/>
              </w:rPr>
              <w:t>10</w:t>
            </w:r>
            <w:r w:rsidR="006F59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A1A" w:rsidRPr="00CC0D98" w:rsidRDefault="00F67A1A" w:rsidP="00F67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3932" w:rsidRDefault="00A03932" w:rsidP="008167F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03932" w:rsidRPr="008916F7" w:rsidRDefault="00A03932" w:rsidP="008916F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A83DDB" w:rsidRPr="009E2619" w:rsidRDefault="009E2619" w:rsidP="00A83D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2619"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</w:t>
      </w:r>
    </w:p>
    <w:p w:rsidR="00A83DDB" w:rsidRPr="00EF785D" w:rsidRDefault="00A83DDB" w:rsidP="00A83D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83DDB" w:rsidRPr="00272926" w:rsidRDefault="00A83DDB" w:rsidP="00A039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2926">
        <w:rPr>
          <w:rFonts w:ascii="Times New Roman" w:hAnsi="Times New Roman"/>
          <w:b/>
          <w:sz w:val="24"/>
          <w:szCs w:val="24"/>
        </w:rPr>
        <w:t>5 класс (1 четверть)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10"/>
        <w:gridCol w:w="567"/>
        <w:gridCol w:w="1842"/>
        <w:gridCol w:w="2127"/>
        <w:gridCol w:w="1973"/>
        <w:gridCol w:w="11"/>
        <w:gridCol w:w="2977"/>
        <w:gridCol w:w="1417"/>
        <w:gridCol w:w="1134"/>
        <w:gridCol w:w="709"/>
      </w:tblGrid>
      <w:tr w:rsidR="00EF785D" w:rsidRPr="00A83DDB" w:rsidTr="00887EF1">
        <w:trPr>
          <w:trHeight w:val="240"/>
        </w:trPr>
        <w:tc>
          <w:tcPr>
            <w:tcW w:w="568" w:type="dxa"/>
            <w:vMerge w:val="restart"/>
            <w:shd w:val="clear" w:color="auto" w:fill="auto"/>
          </w:tcPr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953" w:type="dxa"/>
            <w:gridSpan w:val="4"/>
            <w:vMerge w:val="restart"/>
          </w:tcPr>
          <w:p w:rsidR="00EF785D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Планируемые</w:t>
            </w:r>
          </w:p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Виды деятельности ученика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 (УУД)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F785D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</w:p>
          <w:p w:rsidR="00EF785D" w:rsidRPr="00A83DDB" w:rsidRDefault="00EF785D" w:rsidP="00EF78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785D" w:rsidRPr="00A83DDB" w:rsidTr="00887EF1">
        <w:trPr>
          <w:trHeight w:val="230"/>
        </w:trPr>
        <w:tc>
          <w:tcPr>
            <w:tcW w:w="568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3" w:type="dxa"/>
            <w:gridSpan w:val="4"/>
            <w:vMerge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83DDB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vMerge w:val="restart"/>
          </w:tcPr>
          <w:p w:rsidR="00A83DDB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3F60C0" w:rsidRPr="00A83DDB" w:rsidTr="00887EF1">
        <w:trPr>
          <w:trHeight w:val="495"/>
        </w:trPr>
        <w:tc>
          <w:tcPr>
            <w:tcW w:w="568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предметные </w:t>
            </w:r>
          </w:p>
        </w:tc>
        <w:tc>
          <w:tcPr>
            <w:tcW w:w="2127" w:type="dxa"/>
          </w:tcPr>
          <w:p w:rsidR="00A83DDB" w:rsidRDefault="00A83D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</w:p>
          <w:p w:rsid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A83DDB" w:rsidRDefault="00A83DDB" w:rsidP="00EF78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977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F60C0" w:rsidRPr="00A83DDB" w:rsidTr="00887EF1">
        <w:trPr>
          <w:trHeight w:val="213"/>
        </w:trPr>
        <w:tc>
          <w:tcPr>
            <w:tcW w:w="568" w:type="dxa"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83DDB" w:rsidRPr="00A83DDB" w:rsidRDefault="00A83DDB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A83DDB" w:rsidRPr="00A83DDB" w:rsidRDefault="00A83DDB" w:rsidP="00A83D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A83DDB" w:rsidRPr="00A83DDB" w:rsidRDefault="00EF785D" w:rsidP="00A83D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2"/>
          </w:tcPr>
          <w:p w:rsidR="00A83DDB" w:rsidRPr="00A83DDB" w:rsidRDefault="00EF785D" w:rsidP="00A83D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83DDB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A83DDB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83DDB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83DDB" w:rsidRPr="00A83DDB" w:rsidRDefault="00EF785D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8B1789" w:rsidRPr="00A83DDB" w:rsidTr="00887EF1">
        <w:tc>
          <w:tcPr>
            <w:tcW w:w="568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Легкая атлетика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. Инструктаж по ТБ Высокий старт до 10–15 м, бег с ускорением 30–40 м, встречная эстафета, </w:t>
            </w:r>
          </w:p>
        </w:tc>
        <w:tc>
          <w:tcPr>
            <w:tcW w:w="567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    1</w:t>
            </w:r>
          </w:p>
        </w:tc>
        <w:tc>
          <w:tcPr>
            <w:tcW w:w="1842" w:type="dxa"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  <w:t>техникой спринтерского бега. Освоение техники беговых упражнений.</w:t>
            </w:r>
          </w:p>
        </w:tc>
        <w:tc>
          <w:tcPr>
            <w:tcW w:w="2127" w:type="dxa"/>
            <w:vMerge w:val="restart"/>
          </w:tcPr>
          <w:p w:rsidR="008B1789" w:rsidRPr="00764899" w:rsidRDefault="008B1789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4C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="00A82CA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Формировать навыки и способность на уроках Ф.К.уметь предупреждать конфликтные ситуации.</w:t>
            </w:r>
          </w:p>
          <w:p w:rsidR="008B1789" w:rsidRPr="00764899" w:rsidRDefault="008B1789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4C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</w:p>
          <w:p w:rsidR="008B1789" w:rsidRPr="00764899" w:rsidRDefault="008B1789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4CC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объяснить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для чего нужно выполнять комплекс   ОРУ;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показать технику специа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льных бего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вых упражнений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из положения различ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стартового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разгон на короткие дистанции.</w:t>
            </w: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Pr="00764899" w:rsidRDefault="008B1789" w:rsidP="00A83DD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8B1789" w:rsidRPr="00764899" w:rsidRDefault="008B1789" w:rsidP="00EC5B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занятиям физической культурой. Развитие мотивов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ебной деятельности личного смы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ла учения.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являть свои физические качества.</w:t>
            </w: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Default="008B1789">
            <w:pPr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</w:p>
          <w:p w:rsidR="008B1789" w:rsidRPr="00764899" w:rsidRDefault="008B1789" w:rsidP="00A83DD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8B1789" w:rsidRPr="00A83DDB" w:rsidRDefault="008B1789" w:rsidP="00A83DDB">
            <w:pPr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Описывать технику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выполне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ния беговых упражнений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,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осваивать ее самостоятельно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,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выявлять и устранять характерные ошиб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>к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и в процессе освоения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Демонстрировать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вариативное выполнение беговых упражнений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Применять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беговые упражне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ния для развития физических ка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честв, выбирать индивидуальный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режим физической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нагрузки, контролировать ее по ча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>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то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>т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е сер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дечных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сокращений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 свер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стниками в процессе совместного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освоения беговых упражнении,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соблюдать правила безопасности. 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Включать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беговые упражнения в различные формы занятий физической культурой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пробегать с максимальной скоростью 60 м с низкого старта</w:t>
            </w:r>
          </w:p>
          <w:p w:rsidR="008B1789" w:rsidRPr="00A83DDB" w:rsidRDefault="008B1789" w:rsidP="00A83DD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258F" w:rsidRDefault="00B2258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8B1789" w:rsidRPr="00EF785D">
              <w:rPr>
                <w:rFonts w:ascii="Times New Roman" w:hAnsi="Times New Roman"/>
                <w:sz w:val="20"/>
                <w:szCs w:val="20"/>
              </w:rPr>
              <w:t>ентябр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</w:p>
          <w:p w:rsidR="00B2258F" w:rsidRPr="00EF785D" w:rsidRDefault="00B2258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1789" w:rsidRPr="00A83DDB" w:rsidTr="00887EF1">
        <w:tc>
          <w:tcPr>
            <w:tcW w:w="568" w:type="dxa"/>
            <w:shd w:val="clear" w:color="auto" w:fill="auto"/>
          </w:tcPr>
          <w:p w:rsidR="008B1789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B1789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Высокий старт. Бег 30 м, Специальные беговые упражнения.</w:t>
            </w:r>
          </w:p>
          <w:p w:rsidR="008B1789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Влияние легкоатлетических упражнений на здоровье.</w:t>
            </w:r>
          </w:p>
          <w:p w:rsidR="004D2258" w:rsidRPr="00A83DDB" w:rsidRDefault="004D2258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 ГТО</w:t>
            </w:r>
          </w:p>
        </w:tc>
        <w:tc>
          <w:tcPr>
            <w:tcW w:w="567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  <w:t>техникой спринтерского бега. Освоение техники беговых упражнений</w:t>
            </w:r>
          </w:p>
        </w:tc>
        <w:tc>
          <w:tcPr>
            <w:tcW w:w="2127" w:type="dxa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Бег 30 метров:</w:t>
            </w:r>
          </w:p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мальчики –</w:t>
            </w:r>
          </w:p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«5» – 5,0; «4» – 6,1; «3» – 6,3; </w:t>
            </w:r>
          </w:p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девочки – «5» – 5,1; «4» – 6,3; «3» – 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1789" w:rsidRDefault="00B2258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85D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B2258F" w:rsidRPr="00A83DDB" w:rsidRDefault="00B2258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1789" w:rsidRPr="00A83DDB" w:rsidTr="00887EF1">
        <w:tc>
          <w:tcPr>
            <w:tcW w:w="568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1789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Высокий старт до 10–15 м, бег с ускорением 50–60 м, Развитие скоростных возможностей. Влияние легкоатлетических упражнений на различные системы организма</w:t>
            </w:r>
          </w:p>
          <w:p w:rsidR="008E231F" w:rsidRPr="008E231F" w:rsidRDefault="008E231F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  <w:t>техникой спринтерского бега. Освоение техники беговых упражнений</w:t>
            </w:r>
          </w:p>
        </w:tc>
        <w:tc>
          <w:tcPr>
            <w:tcW w:w="2127" w:type="dxa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1789" w:rsidRDefault="00B2258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85D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B2258F" w:rsidRPr="00A83DDB" w:rsidRDefault="00B2258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1789" w:rsidRPr="00A83DDB" w:rsidTr="00887EF1">
        <w:tc>
          <w:tcPr>
            <w:tcW w:w="568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Бег с ускорением 50–60 м, специальные беговые упражнения, развитие скоростных возможностей. </w:t>
            </w:r>
          </w:p>
        </w:tc>
        <w:tc>
          <w:tcPr>
            <w:tcW w:w="567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  <w:t>техникой спринтерского бега. Освоение техники беговых упражнений</w:t>
            </w:r>
          </w:p>
        </w:tc>
        <w:tc>
          <w:tcPr>
            <w:tcW w:w="2127" w:type="dxa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1789" w:rsidRDefault="00B2258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85D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B2258F" w:rsidRPr="00A83DDB" w:rsidRDefault="00B2258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1789" w:rsidRPr="00A83DDB" w:rsidTr="00887EF1">
        <w:trPr>
          <w:trHeight w:val="1938"/>
        </w:trPr>
        <w:tc>
          <w:tcPr>
            <w:tcW w:w="568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Бег на результат 60 м. Влияние легкоатлетических упражнений на различные системы организма</w:t>
            </w:r>
          </w:p>
        </w:tc>
        <w:tc>
          <w:tcPr>
            <w:tcW w:w="567" w:type="dxa"/>
            <w:shd w:val="clear" w:color="auto" w:fill="auto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color w:val="000000"/>
                <w:spacing w:val="-7"/>
                <w:sz w:val="20"/>
                <w:szCs w:val="20"/>
              </w:rPr>
              <w:t xml:space="preserve">Демонстрировать </w:t>
            </w:r>
            <w:r w:rsidRPr="00A83DDB"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  <w:t>умение бегать с максимальной скоростью</w:t>
            </w:r>
          </w:p>
        </w:tc>
        <w:tc>
          <w:tcPr>
            <w:tcW w:w="2127" w:type="dxa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8B1789" w:rsidRPr="00A83DDB" w:rsidRDefault="008B178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color w:val="000000"/>
                <w:spacing w:val="-7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Бег 60 метров:</w:t>
            </w:r>
          </w:p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мальчики –</w:t>
            </w:r>
          </w:p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«5» – 10,2; «4» – 10,8; «3» – 11,4; </w:t>
            </w:r>
          </w:p>
          <w:p w:rsidR="008B1789" w:rsidRPr="00A83DDB" w:rsidRDefault="008B1789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девочки – «5» – 10,4; «4» – 10,9; «3» – 11, 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258F" w:rsidRDefault="00B2258F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EF785D">
              <w:rPr>
                <w:rFonts w:ascii="Times New Roman" w:hAnsi="Times New Roman"/>
                <w:sz w:val="20"/>
                <w:szCs w:val="20"/>
              </w:rPr>
              <w:t>ентябрь</w:t>
            </w:r>
          </w:p>
          <w:p w:rsidR="00B2258F" w:rsidRDefault="00B2258F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1789" w:rsidRPr="00A83DDB" w:rsidRDefault="008B178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44404" w:rsidRPr="00A83DDB" w:rsidTr="00887EF1">
        <w:tc>
          <w:tcPr>
            <w:tcW w:w="568" w:type="dxa"/>
            <w:shd w:val="clear" w:color="auto" w:fill="auto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8E231F" w:rsidRDefault="00244404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Обучение отталкиванию в прыжке в длину способом «согнув ноги», прыжок с 7–9 шагов разбега. Развитие скоростно-силовых качеств</w:t>
            </w:r>
            <w:r w:rsidR="008E231F">
              <w:rPr>
                <w:rFonts w:ascii="Times New Roman" w:hAnsi="Times New Roman"/>
                <w:sz w:val="20"/>
                <w:szCs w:val="20"/>
              </w:rPr>
              <w:t>.</w:t>
            </w:r>
            <w:r w:rsidR="008E231F" w:rsidRPr="008E231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244404" w:rsidRPr="00A83DDB" w:rsidRDefault="008E231F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244404" w:rsidRPr="00A83DDB" w:rsidRDefault="00244404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техники прыжка в длину с разбега</w:t>
            </w:r>
          </w:p>
        </w:tc>
        <w:tc>
          <w:tcPr>
            <w:tcW w:w="2127" w:type="dxa"/>
            <w:vMerge w:val="restart"/>
          </w:tcPr>
          <w:p w:rsidR="00244404" w:rsidRDefault="00244404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4C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авыки и способ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ность на уроках Ф.К.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уметь предуп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реждать конфликтные ситуации.</w:t>
            </w:r>
          </w:p>
          <w:p w:rsidR="00244404" w:rsidRPr="00764899" w:rsidRDefault="00244404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4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умение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</w:p>
          <w:p w:rsidR="00244404" w:rsidRPr="00764899" w:rsidRDefault="00244404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4CC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уметь правильно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выполнять технику метания и прыжка.</w:t>
            </w:r>
          </w:p>
          <w:p w:rsidR="00244404" w:rsidRDefault="00244404">
            <w:pPr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  <w:p w:rsidR="00244404" w:rsidRDefault="00244404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244404" w:rsidRPr="00764899" w:rsidRDefault="00244404" w:rsidP="00A83DD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244404" w:rsidRPr="00764899" w:rsidRDefault="00244404" w:rsidP="00EC5B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доброжелательности, развитие навыков сотрудничества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умение не создавать конфликты.</w:t>
            </w:r>
          </w:p>
          <w:p w:rsidR="00244404" w:rsidRDefault="00244404">
            <w:pPr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  <w:p w:rsidR="00244404" w:rsidRDefault="00244404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244404" w:rsidRPr="00764899" w:rsidRDefault="00244404" w:rsidP="008B1789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244404" w:rsidRPr="00A83DDB" w:rsidRDefault="00244404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прыгать в длину с разбега, метать мяч в горизонтальную цель</w:t>
            </w:r>
          </w:p>
          <w:p w:rsidR="00244404" w:rsidRPr="00A83DDB" w:rsidRDefault="00244404" w:rsidP="00A83DDB">
            <w:pPr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выполне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ния прыжковых упражнений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,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осва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ивать ее самостоятельно с преду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преждением, выявлением и и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>с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правлением типичных ошибок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Демонстрировать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Применять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прыжковые упраж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нения для развития физически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х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качеств, контролировать физичес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кую нагрузку по частоте сердечны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х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сокращений.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Взаимодействовать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со свер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стниками в процессе совместного освоения прыжковых упражнений, соблюдать правила безопасности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Включать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беговые упражнения в различные формы занятий физи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 xml:space="preserve">ческой культурой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метания малого мяча разными способами, осваивать ее самостоятельно с предупреждением, выявлением и устранением типичных ошибок.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Применять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упражнения в мета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 xml:space="preserve">зических качеств, контролировать физическую нагрузку по частоте сердечных сокращений.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Взаимодействовать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со свер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стниками в процессе совместного освоения упражнений в метании малого мяча, соблюдать правила</w:t>
            </w:r>
          </w:p>
        </w:tc>
        <w:tc>
          <w:tcPr>
            <w:tcW w:w="1417" w:type="dxa"/>
            <w:shd w:val="clear" w:color="auto" w:fill="auto"/>
          </w:tcPr>
          <w:p w:rsidR="00244404" w:rsidRPr="00A83DDB" w:rsidRDefault="003F60C0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Техники</w:t>
            </w:r>
            <w:r w:rsidR="00244404" w:rsidRPr="00A83DDB">
              <w:rPr>
                <w:rFonts w:ascii="Times New Roman" w:hAnsi="Times New Roman"/>
                <w:sz w:val="20"/>
                <w:szCs w:val="20"/>
              </w:rPr>
              <w:t xml:space="preserve"> выполнения прыжка в длину с разбега, метания мяча в цель</w:t>
            </w:r>
          </w:p>
        </w:tc>
        <w:tc>
          <w:tcPr>
            <w:tcW w:w="1134" w:type="dxa"/>
            <w:shd w:val="clear" w:color="auto" w:fill="auto"/>
          </w:tcPr>
          <w:p w:rsidR="00B2258F" w:rsidRDefault="00B2258F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85D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681BE8" w:rsidRDefault="00681BE8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44404" w:rsidRPr="00A83DDB" w:rsidTr="00887EF1">
        <w:tc>
          <w:tcPr>
            <w:tcW w:w="568" w:type="dxa"/>
            <w:shd w:val="clear" w:color="auto" w:fill="auto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244404" w:rsidRPr="00A83DDB" w:rsidRDefault="00244404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Прыжок с 7–9 шагов разбега. Метание малого мяча в вертикальную цель. Развитие скоростно-силовых качеств</w:t>
            </w:r>
          </w:p>
        </w:tc>
        <w:tc>
          <w:tcPr>
            <w:tcW w:w="567" w:type="dxa"/>
            <w:shd w:val="clear" w:color="auto" w:fill="auto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244404" w:rsidRPr="00A83DDB" w:rsidRDefault="00244404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техники прыжка в длину с разбега.</w:t>
            </w:r>
          </w:p>
        </w:tc>
        <w:tc>
          <w:tcPr>
            <w:tcW w:w="2127" w:type="dxa"/>
            <w:vMerge/>
          </w:tcPr>
          <w:p w:rsidR="00244404" w:rsidRPr="00A83DDB" w:rsidRDefault="00244404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44404" w:rsidRPr="00A83DDB" w:rsidRDefault="00244404" w:rsidP="008B1789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44404" w:rsidRPr="00A83DDB" w:rsidRDefault="00244404" w:rsidP="00A83DD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44404" w:rsidRPr="00A83DDB" w:rsidRDefault="003F60C0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Техники</w:t>
            </w:r>
            <w:r w:rsidR="00244404" w:rsidRPr="00A83DDB">
              <w:rPr>
                <w:rFonts w:ascii="Times New Roman" w:hAnsi="Times New Roman"/>
                <w:sz w:val="20"/>
                <w:szCs w:val="20"/>
              </w:rPr>
              <w:t xml:space="preserve"> выполнения прыжка в длину с разбега, метания мяча </w:t>
            </w:r>
          </w:p>
          <w:p w:rsidR="00244404" w:rsidRPr="00A83DDB" w:rsidRDefault="00244404" w:rsidP="00A83DDB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в цель</w:t>
            </w:r>
          </w:p>
        </w:tc>
        <w:tc>
          <w:tcPr>
            <w:tcW w:w="1134" w:type="dxa"/>
            <w:shd w:val="clear" w:color="auto" w:fill="auto"/>
          </w:tcPr>
          <w:p w:rsidR="00B2258F" w:rsidRDefault="00B2258F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85D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681BE8" w:rsidRDefault="00681BE8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44404" w:rsidRPr="00A83DDB" w:rsidTr="00887EF1">
        <w:tc>
          <w:tcPr>
            <w:tcW w:w="568" w:type="dxa"/>
            <w:shd w:val="clear" w:color="auto" w:fill="auto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244404" w:rsidRDefault="00244404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Прыжок с 7–9 шагов разбега. Метание малого мяча в горизонтальную цель. Развитие скоростно-силовых качеств</w:t>
            </w:r>
            <w:r w:rsidR="004D225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D2258" w:rsidRPr="00A83DDB" w:rsidRDefault="004D2258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 ГТО</w:t>
            </w:r>
          </w:p>
        </w:tc>
        <w:tc>
          <w:tcPr>
            <w:tcW w:w="567" w:type="dxa"/>
            <w:shd w:val="clear" w:color="auto" w:fill="auto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244404" w:rsidRPr="00A83DDB" w:rsidRDefault="00244404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 xml:space="preserve">техники прыжка в длину с разбега. </w:t>
            </w:r>
          </w:p>
          <w:p w:rsidR="00244404" w:rsidRPr="00A83DDB" w:rsidRDefault="00244404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техникой метания малого мяча в цель и на дальность</w:t>
            </w:r>
          </w:p>
        </w:tc>
        <w:tc>
          <w:tcPr>
            <w:tcW w:w="2127" w:type="dxa"/>
            <w:vMerge/>
          </w:tcPr>
          <w:p w:rsidR="00244404" w:rsidRPr="00A83DDB" w:rsidRDefault="00244404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244404" w:rsidRPr="00A83DDB" w:rsidRDefault="00244404" w:rsidP="008B1789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244404" w:rsidRPr="00A83DDB" w:rsidRDefault="00244404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244404" w:rsidRPr="00A83DDB" w:rsidRDefault="00244404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Техника выполнения прыжка в длину с разбега, метания мяча в цель</w:t>
            </w:r>
          </w:p>
        </w:tc>
        <w:tc>
          <w:tcPr>
            <w:tcW w:w="1134" w:type="dxa"/>
            <w:shd w:val="clear" w:color="auto" w:fill="auto"/>
          </w:tcPr>
          <w:p w:rsidR="00B2258F" w:rsidRDefault="00B2258F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85D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681BE8" w:rsidRDefault="00681BE8" w:rsidP="00B22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244404" w:rsidRPr="00A83DDB" w:rsidRDefault="00244404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2CAB" w:rsidRPr="00A83DDB" w:rsidTr="00887EF1">
        <w:tc>
          <w:tcPr>
            <w:tcW w:w="568" w:type="dxa"/>
            <w:shd w:val="clear" w:color="auto" w:fill="auto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A82CAB" w:rsidRDefault="00A82CAB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83DDB">
                <w:rPr>
                  <w:rFonts w:ascii="Times New Roman" w:hAnsi="Times New Roman"/>
                  <w:sz w:val="20"/>
                  <w:szCs w:val="20"/>
                </w:rPr>
                <w:t>1000 м</w:t>
              </w:r>
            </w:smartTag>
            <w:r w:rsidRPr="00A83DDB">
              <w:rPr>
                <w:rFonts w:ascii="Times New Roman" w:hAnsi="Times New Roman"/>
                <w:sz w:val="20"/>
                <w:szCs w:val="20"/>
              </w:rPr>
              <w:t>. ОРУ. Развитие выносливости</w:t>
            </w:r>
          </w:p>
          <w:p w:rsidR="008E231F" w:rsidRPr="00A83DDB" w:rsidRDefault="008E231F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82CAB" w:rsidRPr="00A83DDB" w:rsidRDefault="00A82CAB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техникой длительного бега</w:t>
            </w:r>
          </w:p>
        </w:tc>
        <w:tc>
          <w:tcPr>
            <w:tcW w:w="2127" w:type="dxa"/>
            <w:vMerge w:val="restart"/>
          </w:tcPr>
          <w:p w:rsidR="00A82CAB" w:rsidRPr="00764899" w:rsidRDefault="00A82CAB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B3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авыки и способность на уроках Ф.К, уметь  предупре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ждать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конфликтные ситуации.</w:t>
            </w:r>
          </w:p>
          <w:p w:rsidR="00A82CAB" w:rsidRPr="00764899" w:rsidRDefault="00A82CAB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B3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 умение адекватно по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нимать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</w:p>
          <w:p w:rsidR="00A82CAB" w:rsidRPr="00764899" w:rsidRDefault="00A82CAB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уметь пробегать дис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танцию в равномерном темпе.</w:t>
            </w:r>
          </w:p>
          <w:p w:rsidR="00A82CAB" w:rsidRDefault="00A82CAB">
            <w:pPr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  <w:p w:rsidR="00A82CAB" w:rsidRDefault="00A82CAB">
            <w:pPr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  <w:p w:rsidR="00A82CAB" w:rsidRDefault="00A82CAB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82CAB" w:rsidRDefault="00A82CAB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82CAB" w:rsidRPr="00764899" w:rsidRDefault="00A82CAB" w:rsidP="003F60C0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A82CAB" w:rsidRPr="00764899" w:rsidRDefault="00A82CAB" w:rsidP="00EC5B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являть свои физические качества.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мотивов учебной деятель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ности, доброжелательности,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навыков сот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рудничества, умение  не создавать конфликты.</w:t>
            </w:r>
          </w:p>
          <w:p w:rsidR="00A82CAB" w:rsidRDefault="00A82CAB">
            <w:pPr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  <w:p w:rsidR="00A82CAB" w:rsidRDefault="00A82CAB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82CAB" w:rsidRPr="00764899" w:rsidRDefault="00A82CAB" w:rsidP="00A83DD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A82CAB" w:rsidRPr="00244404" w:rsidRDefault="00A82CAB" w:rsidP="00EC5B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244404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 xml:space="preserve"> бегать в равномерном темпе до 20 минут. </w:t>
            </w:r>
            <w:r w:rsidRPr="00244404">
              <w:rPr>
                <w:rFonts w:ascii="Times New Roman" w:hAnsi="Times New Roman"/>
                <w:b/>
                <w:bCs/>
                <w:sz w:val="20"/>
                <w:szCs w:val="20"/>
              </w:rPr>
              <w:t>Описывать технику</w:t>
            </w:r>
            <w:r w:rsidRPr="002444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выполне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244404">
              <w:rPr>
                <w:rFonts w:ascii="Times New Roman" w:hAnsi="Times New Roman"/>
                <w:sz w:val="20"/>
                <w:szCs w:val="20"/>
              </w:rPr>
              <w:t>ния беговых упражнений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,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осваивать ее самостоятельно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,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выявлять и устранять характерные ошиб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>к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и в процессе освоения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>.</w:t>
            </w:r>
          </w:p>
          <w:p w:rsidR="00A82CAB" w:rsidRPr="00244404" w:rsidRDefault="00A82CAB" w:rsidP="00EC5B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444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Демонстрировать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вариативное выполнение беговых упражнений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</w:p>
          <w:p w:rsidR="00A82CAB" w:rsidRPr="00244404" w:rsidRDefault="00A82CAB" w:rsidP="00EC5B56">
            <w:pPr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244404">
              <w:rPr>
                <w:rFonts w:ascii="Times New Roman" w:hAnsi="Times New Roman"/>
                <w:b/>
                <w:bCs/>
                <w:sz w:val="20"/>
                <w:szCs w:val="20"/>
              </w:rPr>
              <w:t>Применять</w:t>
            </w:r>
            <w:r w:rsidRPr="002444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беговые упражне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244404">
              <w:rPr>
                <w:rFonts w:ascii="Times New Roman" w:hAnsi="Times New Roman"/>
                <w:sz w:val="20"/>
                <w:szCs w:val="20"/>
              </w:rPr>
              <w:t>ния для развития физических ка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244404">
              <w:rPr>
                <w:rFonts w:ascii="Times New Roman" w:hAnsi="Times New Roman"/>
                <w:sz w:val="20"/>
                <w:szCs w:val="20"/>
              </w:rPr>
              <w:t>честв, выбирать индивидуальный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режим физической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нагрузки, контролировать ее по ча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>с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то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>т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е сер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244404">
              <w:rPr>
                <w:rFonts w:ascii="Times New Roman" w:hAnsi="Times New Roman"/>
                <w:sz w:val="20"/>
                <w:szCs w:val="20"/>
              </w:rPr>
              <w:t>дечных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сокращений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  <w:r w:rsidRPr="00244404">
              <w:rPr>
                <w:rFonts w:ascii="Times New Roman" w:hAnsi="Times New Roman"/>
                <w:b/>
                <w:bCs/>
                <w:sz w:val="20"/>
                <w:szCs w:val="20"/>
              </w:rPr>
              <w:t>Взаимодействовать</w:t>
            </w:r>
            <w:r w:rsidRPr="002444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со свер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244404">
              <w:rPr>
                <w:rFonts w:ascii="Times New Roman" w:hAnsi="Times New Roman"/>
                <w:sz w:val="20"/>
                <w:szCs w:val="20"/>
              </w:rPr>
              <w:t>стниками в процессе совместного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>освоения беговых упражнении,</w:t>
            </w:r>
            <w:r w:rsidRPr="00244404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 xml:space="preserve">соблюдать правила безопасности. </w:t>
            </w:r>
            <w:r w:rsidRPr="00244404">
              <w:rPr>
                <w:rFonts w:ascii="Times New Roman" w:hAnsi="Times New Roman"/>
                <w:b/>
                <w:sz w:val="20"/>
                <w:szCs w:val="20"/>
              </w:rPr>
              <w:t>Включать</w:t>
            </w:r>
            <w:r w:rsidRPr="00244404">
              <w:rPr>
                <w:rFonts w:ascii="Times New Roman" w:hAnsi="Times New Roman"/>
                <w:sz w:val="20"/>
                <w:szCs w:val="20"/>
              </w:rPr>
              <w:t xml:space="preserve"> беговые упражнения в различные формы занятий физической культурой</w:t>
            </w:r>
          </w:p>
          <w:p w:rsidR="00A82CAB" w:rsidRPr="00244404" w:rsidRDefault="00A82CAB" w:rsidP="00EC5B5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82CAB" w:rsidRPr="00A83DDB" w:rsidRDefault="00A82CAB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83DDB">
                <w:rPr>
                  <w:rFonts w:ascii="Times New Roman" w:hAnsi="Times New Roman"/>
                  <w:sz w:val="20"/>
                  <w:szCs w:val="20"/>
                </w:rPr>
                <w:t>1000 м</w:t>
              </w:r>
            </w:smartTag>
            <w:r w:rsidRPr="00A83DDB">
              <w:rPr>
                <w:rFonts w:ascii="Times New Roman" w:hAnsi="Times New Roman"/>
                <w:sz w:val="20"/>
                <w:szCs w:val="20"/>
              </w:rPr>
              <w:t xml:space="preserve"> (вводный контроль)</w:t>
            </w:r>
          </w:p>
        </w:tc>
        <w:tc>
          <w:tcPr>
            <w:tcW w:w="1134" w:type="dxa"/>
            <w:shd w:val="clear" w:color="auto" w:fill="auto"/>
          </w:tcPr>
          <w:p w:rsidR="00A82CAB" w:rsidRPr="00425D04" w:rsidRDefault="00425D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D04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425D04" w:rsidRPr="00425D04" w:rsidRDefault="00425D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D0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2CAB" w:rsidRPr="00A83DDB" w:rsidTr="00887EF1">
        <w:tc>
          <w:tcPr>
            <w:tcW w:w="568" w:type="dxa"/>
            <w:shd w:val="clear" w:color="auto" w:fill="auto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A82CAB" w:rsidRPr="00A83DDB" w:rsidRDefault="00A82CAB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Равномерный бег 10 минут. ОРУ. Подвижные игры.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82CAB" w:rsidRPr="00A83DDB" w:rsidRDefault="00A82CAB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техникой длительного бега</w:t>
            </w:r>
          </w:p>
        </w:tc>
        <w:tc>
          <w:tcPr>
            <w:tcW w:w="2127" w:type="dxa"/>
            <w:vMerge/>
          </w:tcPr>
          <w:p w:rsidR="00A82CAB" w:rsidRPr="00A83DDB" w:rsidRDefault="00A82CAB" w:rsidP="003F60C0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A82CAB" w:rsidRPr="00A83DDB" w:rsidRDefault="00A82CAB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82CAB" w:rsidRPr="00A83DDB" w:rsidRDefault="00A82CAB" w:rsidP="00A83DD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82CAB" w:rsidRPr="00A83DDB" w:rsidRDefault="00A82CAB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A82CAB" w:rsidRPr="00425D04" w:rsidRDefault="00425D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D04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425D04" w:rsidRPr="00425D04" w:rsidRDefault="00425D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D04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2CAB" w:rsidRPr="00A83DDB" w:rsidTr="00887EF1">
        <w:tc>
          <w:tcPr>
            <w:tcW w:w="568" w:type="dxa"/>
            <w:shd w:val="clear" w:color="auto" w:fill="auto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A82CAB" w:rsidRPr="00A83DDB" w:rsidRDefault="00A82CAB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Равномерный бег 12 минут. Чередование бега с ходьбой. Подвижные игры. </w:t>
            </w:r>
          </w:p>
        </w:tc>
        <w:tc>
          <w:tcPr>
            <w:tcW w:w="567" w:type="dxa"/>
            <w:shd w:val="clear" w:color="auto" w:fill="auto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82CAB" w:rsidRPr="00A83DDB" w:rsidRDefault="00A82CAB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техникой длительного бега</w:t>
            </w:r>
          </w:p>
        </w:tc>
        <w:tc>
          <w:tcPr>
            <w:tcW w:w="2127" w:type="dxa"/>
            <w:vMerge/>
          </w:tcPr>
          <w:p w:rsidR="00A82CAB" w:rsidRPr="00A83DDB" w:rsidRDefault="00A82CAB" w:rsidP="003F60C0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:rsidR="00A82CAB" w:rsidRPr="00A83DDB" w:rsidRDefault="00A82CAB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82CAB" w:rsidRPr="00A83DDB" w:rsidRDefault="00A82CAB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82CAB" w:rsidRPr="00A83DDB" w:rsidRDefault="00A82CAB" w:rsidP="00A83DD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Бег 1500м (вводный контроль)</w:t>
            </w:r>
          </w:p>
        </w:tc>
        <w:tc>
          <w:tcPr>
            <w:tcW w:w="1134" w:type="dxa"/>
            <w:shd w:val="clear" w:color="auto" w:fill="auto"/>
          </w:tcPr>
          <w:p w:rsidR="00425D04" w:rsidRPr="00425D04" w:rsidRDefault="00425D04" w:rsidP="00425D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D04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A82CAB" w:rsidRPr="00425D04" w:rsidRDefault="00425D04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5D0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A82CAB" w:rsidRPr="00A83DDB" w:rsidRDefault="00A82CAB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03932" w:rsidRPr="00A83DDB" w:rsidTr="00887EF1">
        <w:tc>
          <w:tcPr>
            <w:tcW w:w="568" w:type="dxa"/>
            <w:shd w:val="clear" w:color="auto" w:fill="auto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A03932" w:rsidRDefault="00A03932" w:rsidP="00A83DDB">
            <w:pPr>
              <w:shd w:val="clear" w:color="auto" w:fill="FFFFFF"/>
              <w:tabs>
                <w:tab w:val="left" w:pos="2256"/>
              </w:tabs>
              <w:spacing w:after="0" w:line="283" w:lineRule="exact"/>
              <w:rPr>
                <w:rFonts w:ascii="Times New Roman" w:eastAsia="Times New Roman" w:hAnsi="Times New Roman"/>
                <w:spacing w:val="-2"/>
                <w:w w:val="93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2"/>
                <w:w w:val="93"/>
                <w:sz w:val="20"/>
                <w:szCs w:val="20"/>
              </w:rPr>
              <w:t>Баскетбол.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t xml:space="preserve"> Стойка и передвижения игрока. Остановка </w:t>
            </w:r>
            <w:r w:rsidRPr="00A83DDB">
              <w:rPr>
                <w:rFonts w:ascii="Times New Roman" w:eastAsia="Times New Roman" w:hAnsi="Times New Roman"/>
                <w:w w:val="93"/>
                <w:sz w:val="20"/>
                <w:szCs w:val="20"/>
              </w:rPr>
              <w:t xml:space="preserve">прыжком. </w:t>
            </w:r>
            <w:r w:rsidRPr="00A83DDB"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  <w:t xml:space="preserve">Игра </w:t>
            </w:r>
            <w:r w:rsidRPr="00A83DDB">
              <w:rPr>
                <w:rFonts w:ascii="Times New Roman" w:eastAsia="Times New Roman" w:hAnsi="Times New Roman"/>
                <w:spacing w:val="-3"/>
                <w:w w:val="93"/>
                <w:sz w:val="20"/>
                <w:szCs w:val="20"/>
              </w:rPr>
              <w:t xml:space="preserve">в мини-баскетбол. Развитие координационных </w:t>
            </w:r>
            <w:r w:rsidRPr="00A83DDB">
              <w:rPr>
                <w:rFonts w:ascii="Times New Roman" w:eastAsia="Times New Roman" w:hAnsi="Times New Roman"/>
                <w:spacing w:val="-2"/>
                <w:w w:val="93"/>
                <w:sz w:val="20"/>
                <w:szCs w:val="20"/>
              </w:rPr>
              <w:t xml:space="preserve">качеств. </w:t>
            </w:r>
          </w:p>
          <w:p w:rsidR="008E231F" w:rsidRPr="00A83DDB" w:rsidRDefault="008E231F" w:rsidP="00A83DDB">
            <w:pPr>
              <w:shd w:val="clear" w:color="auto" w:fill="FFFFFF"/>
              <w:tabs>
                <w:tab w:val="left" w:pos="2256"/>
              </w:tabs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03932" w:rsidRPr="00A83DDB" w:rsidRDefault="00A03932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Овладение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техникой передвижений, остановок, поворотов, стоек</w:t>
            </w:r>
          </w:p>
        </w:tc>
        <w:tc>
          <w:tcPr>
            <w:tcW w:w="2127" w:type="dxa"/>
            <w:vMerge w:val="restart"/>
          </w:tcPr>
          <w:p w:rsidR="00A03932" w:rsidRPr="00764899" w:rsidRDefault="00A03932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B3A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меть логически грамотно излагать, арг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ументировать и обосновывать соб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ственную точку зрения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доводить ее до собеседника.</w:t>
            </w:r>
          </w:p>
          <w:p w:rsidR="00A03932" w:rsidRPr="00764899" w:rsidRDefault="00A03932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B3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</w:p>
          <w:p w:rsidR="00A03932" w:rsidRPr="00764899" w:rsidRDefault="00A03932" w:rsidP="00EC5B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B3A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 уметь передвигаться в стойке,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вести мяч на месте,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делать оста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новку прыжком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          пе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редавать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различ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ными способами,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корректировать технику выполнения изученных элементов баскетбола.</w:t>
            </w:r>
          </w:p>
          <w:p w:rsidR="00A03932" w:rsidRDefault="00A03932">
            <w:pPr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  <w:p w:rsidR="00A03932" w:rsidRPr="00764899" w:rsidRDefault="00A03932" w:rsidP="00A82CAB">
            <w:pPr>
              <w:shd w:val="clear" w:color="auto" w:fill="FFFFFF"/>
              <w:spacing w:after="0" w:line="264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A03932" w:rsidRDefault="00EC5B56">
            <w:pPr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1753D9">
              <w:rPr>
                <w:rStyle w:val="6"/>
                <w:rFonts w:eastAsia="Calibri"/>
              </w:rPr>
              <w:t>Развитие самостоятельно</w:t>
            </w:r>
            <w:r w:rsidRPr="001753D9">
              <w:rPr>
                <w:rStyle w:val="6"/>
                <w:rFonts w:eastAsia="Calibri"/>
              </w:rPr>
              <w:softHyphen/>
              <w:t>сти и личной ответствен</w:t>
            </w:r>
            <w:r w:rsidRPr="001753D9">
              <w:rPr>
                <w:rStyle w:val="6"/>
                <w:rFonts w:eastAsia="Calibri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1753D9">
              <w:rPr>
                <w:rStyle w:val="6"/>
                <w:rFonts w:eastAsia="Calibri"/>
              </w:rPr>
              <w:softHyphen/>
              <w:t>вости и свободе, развитие навыков сотрудничества со сверстниками и взрос</w:t>
            </w:r>
            <w:r w:rsidRPr="001753D9">
              <w:rPr>
                <w:rStyle w:val="6"/>
                <w:rFonts w:eastAsia="Calibri"/>
              </w:rPr>
              <w:softHyphen/>
              <w:t>лыми в разных социаль</w:t>
            </w:r>
            <w:r w:rsidRPr="001753D9">
              <w:rPr>
                <w:rStyle w:val="6"/>
                <w:rFonts w:eastAsia="Calibri"/>
              </w:rPr>
              <w:softHyphen/>
              <w:t>ных ситуациях, умений</w:t>
            </w:r>
            <w:r>
              <w:rPr>
                <w:rStyle w:val="6"/>
                <w:rFonts w:eastAsia="Calibri"/>
              </w:rPr>
              <w:t>.</w:t>
            </w:r>
          </w:p>
          <w:p w:rsidR="00A03932" w:rsidRDefault="00A03932">
            <w:pPr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  <w:p w:rsidR="00A03932" w:rsidRDefault="00A03932">
            <w:pPr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  <w:p w:rsidR="00A03932" w:rsidRPr="00A83DDB" w:rsidRDefault="00A03932" w:rsidP="008B1789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>Уметь:</w:t>
            </w:r>
            <w:r w:rsidRPr="00A83DDB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играть в баскетбол по упро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щенным правилам; выполнять пра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вильно технические действия в игре.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игровых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действий и приемов, осваивать их самостоятельно, выявляя и устра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няя типичные ошибки.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Взаимодействовать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 свер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стниками в процессе совместного освоения техники игровых дей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ствий и приемов, соблюдать пра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вила безопасности.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степень утомления организма во время игровой дея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тельности, использовать игровые действия баскетбола для развития физических качеств.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Применять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правила подбора одежды для занятий на открытом воздухе, использовать игру в баскетбол в организации активного отдыха</w:t>
            </w:r>
          </w:p>
          <w:p w:rsidR="00A03932" w:rsidRPr="00A83DDB" w:rsidRDefault="00A03932" w:rsidP="00A83DDB">
            <w:pPr>
              <w:spacing w:line="36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  <w:p w:rsidR="00A03932" w:rsidRPr="00A83DDB" w:rsidRDefault="00A03932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w w:val="9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A03932" w:rsidRPr="008B6379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6379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8B6379" w:rsidRPr="008B6379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6379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03932" w:rsidRPr="00A83DDB" w:rsidTr="00887EF1">
        <w:tc>
          <w:tcPr>
            <w:tcW w:w="568" w:type="dxa"/>
            <w:shd w:val="clear" w:color="auto" w:fill="auto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tabs>
                <w:tab w:val="left" w:pos="2256"/>
              </w:tabs>
              <w:spacing w:after="0" w:line="288" w:lineRule="exact"/>
              <w:ind w:firstLine="19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83DDB">
              <w:rPr>
                <w:rFonts w:ascii="Times New Roman" w:eastAsia="Times New Roman" w:hAnsi="Times New Roman"/>
                <w:w w:val="93"/>
                <w:sz w:val="20"/>
                <w:szCs w:val="20"/>
              </w:rPr>
              <w:t xml:space="preserve">Стойка и передвижения игрока. Ведение мяча 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t>на месте. Остановка прыжком. Терминология баскетбола</w:t>
            </w:r>
          </w:p>
        </w:tc>
        <w:tc>
          <w:tcPr>
            <w:tcW w:w="567" w:type="dxa"/>
            <w:shd w:val="clear" w:color="auto" w:fill="auto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03932" w:rsidRPr="00A83DDB" w:rsidRDefault="00A03932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Овладение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техникой передвижений, остановок, поворотов, стоек.</w:t>
            </w:r>
          </w:p>
          <w:p w:rsidR="00A03932" w:rsidRPr="00A83DDB" w:rsidRDefault="00A03932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A03932" w:rsidRPr="00A83DDB" w:rsidRDefault="00A03932" w:rsidP="00A82CA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bottom w:val="nil"/>
            </w:tcBorders>
          </w:tcPr>
          <w:p w:rsidR="00A03932" w:rsidRPr="00A83DDB" w:rsidRDefault="00A03932" w:rsidP="008B1789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w w:val="9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8B6379" w:rsidRDefault="008B6379" w:rsidP="008B6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6379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8B6379" w:rsidRPr="008B6379" w:rsidRDefault="008B6379" w:rsidP="008B6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A03932" w:rsidRPr="008B6379" w:rsidRDefault="00A03932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03932" w:rsidRPr="00A83DDB" w:rsidTr="00887EF1">
        <w:tc>
          <w:tcPr>
            <w:tcW w:w="568" w:type="dxa"/>
            <w:shd w:val="clear" w:color="auto" w:fill="auto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tabs>
                <w:tab w:val="left" w:pos="2256"/>
              </w:tabs>
              <w:spacing w:after="0" w:line="283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w w:val="93"/>
                <w:sz w:val="20"/>
                <w:szCs w:val="20"/>
              </w:rPr>
              <w:t xml:space="preserve">Ведение мяча </w:t>
            </w:r>
            <w:r w:rsidRPr="00A83DDB"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  <w:t xml:space="preserve">на месте с разной высотой отскока. Остановка 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t xml:space="preserve">прыжком. </w:t>
            </w:r>
            <w:r w:rsidRPr="00A83DDB"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  <w:t>Раз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t>витие координационных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03932" w:rsidRPr="00A83DDB" w:rsidRDefault="00A03932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техники ведения мяча</w:t>
            </w:r>
          </w:p>
        </w:tc>
        <w:tc>
          <w:tcPr>
            <w:tcW w:w="2127" w:type="dxa"/>
            <w:vMerge/>
          </w:tcPr>
          <w:p w:rsidR="00A03932" w:rsidRPr="00A83DDB" w:rsidRDefault="00A03932" w:rsidP="00A82CA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73" w:type="dxa"/>
            <w:vMerge w:val="restart"/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03932" w:rsidRPr="00A83DDB" w:rsidRDefault="00A03932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w w:val="9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A03932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8B6379" w:rsidRPr="008B6379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03932" w:rsidRPr="00A83DDB" w:rsidRDefault="00A03932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8B6379" w:rsidRDefault="008B6379" w:rsidP="00A83DDB">
            <w:pPr>
              <w:shd w:val="clear" w:color="auto" w:fill="FFFFFF"/>
              <w:tabs>
                <w:tab w:val="left" w:pos="2256"/>
              </w:tabs>
              <w:spacing w:after="0" w:line="288" w:lineRule="exact"/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w w:val="93"/>
                <w:sz w:val="20"/>
                <w:szCs w:val="20"/>
              </w:rPr>
              <w:t xml:space="preserve">Ведение мяча </w:t>
            </w:r>
            <w:r w:rsidRPr="00A83DDB"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  <w:t xml:space="preserve">на месте с разной высотой отскока. Остановка </w:t>
            </w:r>
            <w:r w:rsidRPr="00A83DDB">
              <w:rPr>
                <w:rFonts w:ascii="Times New Roman" w:eastAsia="Times New Roman" w:hAnsi="Times New Roman"/>
                <w:w w:val="93"/>
                <w:sz w:val="20"/>
                <w:szCs w:val="20"/>
              </w:rPr>
              <w:t xml:space="preserve">прыжком. </w:t>
            </w:r>
            <w:r w:rsidRPr="00A83DDB"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  <w:t>Развитие координационных качеств</w:t>
            </w:r>
          </w:p>
          <w:p w:rsidR="008B6379" w:rsidRPr="00A83DDB" w:rsidRDefault="008B6379" w:rsidP="00A83DDB">
            <w:pPr>
              <w:shd w:val="clear" w:color="auto" w:fill="FFFFFF"/>
              <w:tabs>
                <w:tab w:val="left" w:pos="2256"/>
              </w:tabs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Овладение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техникой передвижений, остановок, поворотов, стоек</w:t>
            </w:r>
          </w:p>
          <w:p w:rsidR="008B6379" w:rsidRPr="00A83DDB" w:rsidRDefault="008B6379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B6379" w:rsidRPr="00A83DDB" w:rsidRDefault="008B6379" w:rsidP="00A82CA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w w:val="93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  <w:t>ники стой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t>ки и пере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softHyphen/>
            </w:r>
            <w:r w:rsidRPr="00A83DDB">
              <w:rPr>
                <w:rFonts w:ascii="Times New Roman" w:eastAsia="Times New Roman" w:hAnsi="Times New Roman"/>
                <w:spacing w:val="4"/>
                <w:w w:val="93"/>
                <w:sz w:val="20"/>
                <w:szCs w:val="20"/>
              </w:rPr>
              <w:t xml:space="preserve">движений 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t>игрока</w:t>
            </w:r>
          </w:p>
        </w:tc>
        <w:tc>
          <w:tcPr>
            <w:tcW w:w="1134" w:type="dxa"/>
            <w:shd w:val="clear" w:color="auto" w:fill="auto"/>
          </w:tcPr>
          <w:p w:rsidR="008B6379" w:rsidRDefault="00992681" w:rsidP="001F0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8B6379"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1F0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8B6379" w:rsidRPr="008B6379" w:rsidRDefault="008B6379" w:rsidP="001F0C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tabs>
                <w:tab w:val="left" w:pos="2256"/>
              </w:tabs>
              <w:spacing w:after="0" w:line="283" w:lineRule="exact"/>
              <w:ind w:hanging="14"/>
              <w:rPr>
                <w:rFonts w:ascii="Times New Roman" w:eastAsia="Times New Roman" w:hAnsi="Times New Roman"/>
                <w:spacing w:val="-19"/>
                <w:w w:val="93"/>
                <w:sz w:val="20"/>
                <w:szCs w:val="20"/>
                <w:u w:val="single"/>
              </w:rPr>
            </w:pPr>
            <w:r w:rsidRPr="00A83DDB">
              <w:rPr>
                <w:rFonts w:ascii="Times New Roman" w:eastAsia="Times New Roman" w:hAnsi="Times New Roman"/>
                <w:spacing w:val="6"/>
                <w:w w:val="93"/>
                <w:sz w:val="20"/>
                <w:szCs w:val="20"/>
              </w:rPr>
              <w:t xml:space="preserve">Остановка </w:t>
            </w:r>
            <w:r w:rsidRPr="00A83DDB">
              <w:rPr>
                <w:rFonts w:ascii="Times New Roman" w:eastAsia="Times New Roman" w:hAnsi="Times New Roman"/>
                <w:spacing w:val="1"/>
                <w:w w:val="93"/>
                <w:sz w:val="20"/>
                <w:szCs w:val="20"/>
              </w:rPr>
              <w:t xml:space="preserve">прыжком. Ловля мяча двумя руками от груди </w:t>
            </w:r>
            <w:r w:rsidRPr="00A83DDB">
              <w:rPr>
                <w:rFonts w:ascii="Times New Roman" w:eastAsia="Times New Roman" w:hAnsi="Times New Roman"/>
                <w:spacing w:val="5"/>
                <w:w w:val="93"/>
                <w:sz w:val="20"/>
                <w:szCs w:val="20"/>
              </w:rPr>
              <w:t>на месте в парах с шагом. Игра в мини-</w:t>
            </w:r>
            <w:r w:rsidRPr="00A83DDB">
              <w:rPr>
                <w:rFonts w:ascii="Times New Roman" w:eastAsia="Times New Roman" w:hAnsi="Times New Roman"/>
                <w:spacing w:val="2"/>
                <w:w w:val="93"/>
                <w:sz w:val="20"/>
                <w:szCs w:val="20"/>
              </w:rPr>
              <w:t xml:space="preserve">баскетбол.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</w:tcBorders>
          </w:tcPr>
          <w:p w:rsidR="008B6379" w:rsidRPr="00A83DDB" w:rsidRDefault="008B6379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Овладение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техникой передвижений, остановок, поворотов, стоек</w:t>
            </w:r>
          </w:p>
          <w:p w:rsidR="008B6379" w:rsidRPr="00A83DDB" w:rsidRDefault="008B6379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ловли и передачи  мяча, техники ведения мяча</w:t>
            </w:r>
          </w:p>
        </w:tc>
        <w:tc>
          <w:tcPr>
            <w:tcW w:w="2127" w:type="dxa"/>
            <w:vMerge/>
          </w:tcPr>
          <w:p w:rsidR="008B6379" w:rsidRPr="00A83DDB" w:rsidRDefault="008B6379" w:rsidP="00A82CA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w w:val="9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8B6379" w:rsidRDefault="00992681" w:rsidP="008B6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8B6379"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8B6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Остановка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прыжком. Ловля мяча двумя руками от груди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на месте в парах с шагом. Игра в мини-бас</w:t>
            </w: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кетбол. 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Овладение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техникой передвижений, остановок, поворотов, стоек, ловли и передач мяча, ведения мяча</w:t>
            </w:r>
          </w:p>
        </w:tc>
        <w:tc>
          <w:tcPr>
            <w:tcW w:w="2127" w:type="dxa"/>
            <w:vMerge/>
          </w:tcPr>
          <w:p w:rsidR="008B6379" w:rsidRPr="00A83DDB" w:rsidRDefault="008B6379" w:rsidP="00A82CA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8B6379" w:rsidRDefault="008B6379" w:rsidP="008B6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8B6379" w:rsidRPr="00A83DDB" w:rsidRDefault="00992681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8B6379" w:rsidRDefault="008B6379" w:rsidP="00A83DDB">
            <w:pPr>
              <w:shd w:val="clear" w:color="auto" w:fill="FFFFFF"/>
              <w:spacing w:after="0" w:line="274" w:lineRule="exact"/>
              <w:ind w:firstLine="19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Ловля мяча двумя руками от груди на месте </w:t>
            </w: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в круге.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Игра в мини-баскетбол. </w:t>
            </w:r>
          </w:p>
          <w:p w:rsidR="008B6379" w:rsidRPr="00A83DDB" w:rsidRDefault="008B6379" w:rsidP="00A83DDB">
            <w:pPr>
              <w:shd w:val="clear" w:color="auto" w:fill="FFFFFF"/>
              <w:spacing w:after="0" w:line="27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64" w:lineRule="exact"/>
              <w:ind w:firstLine="29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Овладение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техникой передвижений, остановок, поворотов, стоек, ловли и передач мяча, ведения мяча</w:t>
            </w:r>
          </w:p>
          <w:p w:rsidR="008B6379" w:rsidRPr="00A83DDB" w:rsidRDefault="008B6379" w:rsidP="00A83DDB">
            <w:pPr>
              <w:shd w:val="clear" w:color="auto" w:fill="FFFFFF"/>
              <w:spacing w:after="0" w:line="264" w:lineRule="exact"/>
              <w:ind w:firstLine="29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B6379" w:rsidRPr="00A83DDB" w:rsidRDefault="008B6379" w:rsidP="00A82CA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line="27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line="27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8B6379" w:rsidRDefault="00992681" w:rsidP="008B6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8B6379"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8B6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Ловля мяча двумя руками от груди на месте </w:t>
            </w: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в круге.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Игра в мини-баскетбол. 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64" w:lineRule="exact"/>
              <w:ind w:firstLine="29"/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>Овладение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 xml:space="preserve"> техникой передвижений, остановок, поворотов, стоек, ловли и передач мяча, ведения мяча</w:t>
            </w:r>
          </w:p>
          <w:p w:rsidR="008B6379" w:rsidRPr="00A83DDB" w:rsidRDefault="008B6379" w:rsidP="00A83DDB">
            <w:pPr>
              <w:shd w:val="clear" w:color="auto" w:fill="FFFFFF"/>
              <w:spacing w:after="0" w:line="264" w:lineRule="exact"/>
              <w:ind w:firstLine="10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B6379" w:rsidRPr="00A83DDB" w:rsidRDefault="008B6379" w:rsidP="00A82CAB">
            <w:pPr>
              <w:shd w:val="clear" w:color="auto" w:fill="FFFFFF"/>
              <w:spacing w:after="0" w:line="264" w:lineRule="exact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ники ведения мяча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на месте</w:t>
            </w:r>
          </w:p>
        </w:tc>
        <w:tc>
          <w:tcPr>
            <w:tcW w:w="1134" w:type="dxa"/>
            <w:shd w:val="clear" w:color="auto" w:fill="auto"/>
          </w:tcPr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Бросок двумя рука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ми снизу в движении. Игра в мини-баскетбол.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Развитие координационных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hanging="5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>техникой бросков мяча</w:t>
            </w:r>
          </w:p>
        </w:tc>
        <w:tc>
          <w:tcPr>
            <w:tcW w:w="2127" w:type="dxa"/>
            <w:vMerge/>
          </w:tcPr>
          <w:p w:rsidR="008B6379" w:rsidRPr="00A83DDB" w:rsidRDefault="008B6379" w:rsidP="00A82CAB">
            <w:pPr>
              <w:shd w:val="clear" w:color="auto" w:fill="FFFFFF"/>
              <w:spacing w:after="0" w:line="269" w:lineRule="exact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8B6379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Pr="00A83DDB" w:rsidRDefault="00992681" w:rsidP="009926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:rsidR="008B6379" w:rsidRDefault="008B6379" w:rsidP="00A83DDB">
            <w:pPr>
              <w:shd w:val="clear" w:color="auto" w:fill="FFFFFF"/>
              <w:spacing w:after="0" w:line="274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Бросок двумя рука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ми снизу в движении. Игра в мини-баскетбол.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Развитие координационных качеств</w:t>
            </w:r>
          </w:p>
          <w:p w:rsidR="008B6379" w:rsidRPr="00A83DDB" w:rsidRDefault="008B6379" w:rsidP="00A83DDB">
            <w:pPr>
              <w:shd w:val="clear" w:color="auto" w:fill="FFFFFF"/>
              <w:spacing w:after="0" w:line="274" w:lineRule="exact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78" w:lineRule="exact"/>
              <w:ind w:firstLine="2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Cs/>
                <w:i/>
                <w:iCs/>
                <w:spacing w:val="-6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bCs/>
                <w:iCs/>
                <w:spacing w:val="-6"/>
                <w:sz w:val="20"/>
                <w:szCs w:val="20"/>
              </w:rPr>
              <w:t>техникой бросков мяча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и развитие координационных способностей</w:t>
            </w:r>
          </w:p>
        </w:tc>
        <w:tc>
          <w:tcPr>
            <w:tcW w:w="2127" w:type="dxa"/>
            <w:vMerge/>
          </w:tcPr>
          <w:p w:rsidR="008B6379" w:rsidRPr="00A83DDB" w:rsidRDefault="008B6379" w:rsidP="00A83DDB">
            <w:pPr>
              <w:shd w:val="clear" w:color="auto" w:fill="FFFFFF"/>
              <w:spacing w:after="0" w:line="278" w:lineRule="exact"/>
              <w:ind w:firstLine="2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7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Позиционное нападение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без изменения позиции игроков. Игра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 мини-баскетбол. Развитие координационных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Закрепление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>техники владения мячом и развитие координационных способностей</w:t>
            </w:r>
          </w:p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тактики игры </w:t>
            </w:r>
          </w:p>
        </w:tc>
        <w:tc>
          <w:tcPr>
            <w:tcW w:w="2127" w:type="dxa"/>
            <w:vMerge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74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Позиционное нападение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без изменения позиции игроков. Игра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 мини-баскетбол. Развитие координационных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Закрепление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>техники владения мячом и развитие координационных способностей</w:t>
            </w:r>
          </w:p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тактики игры</w:t>
            </w:r>
          </w:p>
        </w:tc>
        <w:tc>
          <w:tcPr>
            <w:tcW w:w="2127" w:type="dxa"/>
            <w:vMerge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8B6379" w:rsidRDefault="008B6379" w:rsidP="00A83DDB">
            <w:pPr>
              <w:shd w:val="clear" w:color="auto" w:fill="FFFFFF"/>
              <w:spacing w:after="0" w:line="269" w:lineRule="exact"/>
              <w:ind w:hanging="1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По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зиционное нападение без изменения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позиции игроков. Игра в мини-баскетбол. Развитие координационных качеств</w:t>
            </w:r>
          </w:p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Закрепление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>техники владения мячом и развитие координационных способностей</w:t>
            </w:r>
          </w:p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тактики игры</w:t>
            </w:r>
          </w:p>
        </w:tc>
        <w:tc>
          <w:tcPr>
            <w:tcW w:w="2127" w:type="dxa"/>
            <w:vMerge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/>
                <w:iCs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6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ники веде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ния мяча 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 изменени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ем направ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ления</w:t>
            </w:r>
          </w:p>
        </w:tc>
        <w:tc>
          <w:tcPr>
            <w:tcW w:w="1134" w:type="dxa"/>
            <w:shd w:val="clear" w:color="auto" w:fill="auto"/>
          </w:tcPr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Бросок двумя руками снизу после ловли мяча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Развитие координационных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Закрепление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>техники владения мячом и развитие координационных способностей</w:t>
            </w:r>
          </w:p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19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тактики игры</w:t>
            </w:r>
          </w:p>
        </w:tc>
        <w:tc>
          <w:tcPr>
            <w:tcW w:w="2127" w:type="dxa"/>
            <w:vMerge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19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134" w:type="dxa"/>
            <w:shd w:val="clear" w:color="auto" w:fill="auto"/>
          </w:tcPr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6379" w:rsidRPr="00A83DDB" w:rsidTr="00887EF1">
        <w:tc>
          <w:tcPr>
            <w:tcW w:w="568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410" w:type="dxa"/>
            <w:shd w:val="clear" w:color="auto" w:fill="auto"/>
          </w:tcPr>
          <w:p w:rsidR="008B6379" w:rsidRPr="00A83DDB" w:rsidRDefault="008B6379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Со</w:t>
            </w: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четание приемов: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4"/>
                <w:sz w:val="20"/>
                <w:szCs w:val="20"/>
              </w:rPr>
              <w:t>(ведение - остановка - бро</w:t>
            </w:r>
            <w:r w:rsidRPr="00A83DDB">
              <w:rPr>
                <w:rFonts w:ascii="Times New Roman" w:eastAsia="Times New Roman" w:hAnsi="Times New Roman"/>
                <w:i/>
                <w:iCs/>
                <w:spacing w:val="-9"/>
                <w:sz w:val="20"/>
                <w:szCs w:val="20"/>
              </w:rPr>
              <w:t xml:space="preserve">сок).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 в мини-баскетбол. Развитие ко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Закрепление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>техники владения мячом и развитие координационных способностей</w:t>
            </w:r>
          </w:p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19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тактики игры</w:t>
            </w:r>
          </w:p>
        </w:tc>
        <w:tc>
          <w:tcPr>
            <w:tcW w:w="2127" w:type="dxa"/>
            <w:vMerge/>
          </w:tcPr>
          <w:p w:rsidR="008B6379" w:rsidRPr="00A83DDB" w:rsidRDefault="008B6379" w:rsidP="00A83DDB">
            <w:pPr>
              <w:shd w:val="clear" w:color="auto" w:fill="FFFFFF"/>
              <w:spacing w:after="0" w:line="254" w:lineRule="exact"/>
              <w:ind w:firstLine="19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Merge/>
            <w:tcBorders>
              <w:top w:val="nil"/>
            </w:tcBorders>
            <w:shd w:val="clear" w:color="auto" w:fill="auto"/>
          </w:tcPr>
          <w:p w:rsidR="008B6379" w:rsidRPr="00A83DDB" w:rsidRDefault="008B6379" w:rsidP="00A83DD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134" w:type="dxa"/>
            <w:shd w:val="clear" w:color="auto" w:fill="auto"/>
          </w:tcPr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B6379">
              <w:rPr>
                <w:rFonts w:ascii="Times New Roman" w:hAnsi="Times New Roman"/>
                <w:sz w:val="20"/>
                <w:szCs w:val="20"/>
              </w:rPr>
              <w:t>ктябрь</w:t>
            </w:r>
          </w:p>
          <w:p w:rsidR="00992681" w:rsidRDefault="00992681" w:rsidP="0099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B6379" w:rsidRPr="00A83DDB" w:rsidRDefault="008B637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A83DDB" w:rsidRPr="00A83DDB" w:rsidRDefault="00A83DDB" w:rsidP="00A854A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83DDB">
        <w:rPr>
          <w:rFonts w:ascii="Times New Roman" w:hAnsi="Times New Roman"/>
          <w:b/>
          <w:sz w:val="20"/>
          <w:szCs w:val="20"/>
        </w:rPr>
        <w:t>5 класс (2четверть)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407"/>
        <w:gridCol w:w="567"/>
        <w:gridCol w:w="1845"/>
        <w:gridCol w:w="2130"/>
        <w:gridCol w:w="1986"/>
        <w:gridCol w:w="2975"/>
        <w:gridCol w:w="1417"/>
        <w:gridCol w:w="1134"/>
        <w:gridCol w:w="709"/>
      </w:tblGrid>
      <w:tr w:rsidR="00EC5B56" w:rsidRPr="00A83DDB" w:rsidTr="00887EF1">
        <w:trPr>
          <w:trHeight w:val="445"/>
        </w:trPr>
        <w:tc>
          <w:tcPr>
            <w:tcW w:w="565" w:type="dxa"/>
            <w:vMerge w:val="restart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07" w:type="dxa"/>
            <w:vMerge w:val="restart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961" w:type="dxa"/>
            <w:gridSpan w:val="3"/>
          </w:tcPr>
          <w:p w:rsidR="00EC5B56" w:rsidRPr="00A83DDB" w:rsidRDefault="00EC5B56" w:rsidP="00EC5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Планируемые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результаты</w:t>
            </w:r>
          </w:p>
        </w:tc>
        <w:tc>
          <w:tcPr>
            <w:tcW w:w="2975" w:type="dxa"/>
            <w:vMerge w:val="restart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Планируемая деятельность учащихся (УУД)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1134" w:type="dxa"/>
            <w:vMerge w:val="restart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709" w:type="dxa"/>
            <w:vMerge w:val="restart"/>
          </w:tcPr>
          <w:p w:rsidR="00EC5B56" w:rsidRPr="00A83DDB" w:rsidRDefault="00992681" w:rsidP="009926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EC5B56" w:rsidRPr="00A83DDB" w:rsidTr="00887EF1">
        <w:trPr>
          <w:trHeight w:val="690"/>
        </w:trPr>
        <w:tc>
          <w:tcPr>
            <w:tcW w:w="565" w:type="dxa"/>
            <w:vMerge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редметные </w:t>
            </w:r>
          </w:p>
        </w:tc>
        <w:tc>
          <w:tcPr>
            <w:tcW w:w="2130" w:type="dxa"/>
          </w:tcPr>
          <w:p w:rsidR="00EC5B56" w:rsidRDefault="00EC5B56" w:rsidP="00EC5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986" w:type="dxa"/>
          </w:tcPr>
          <w:p w:rsidR="00EC5B56" w:rsidRDefault="00EC5B56" w:rsidP="00EC5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975" w:type="dxa"/>
            <w:vMerge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C5B56" w:rsidRPr="00A83DDB" w:rsidTr="00887EF1">
        <w:trPr>
          <w:trHeight w:val="308"/>
        </w:trPr>
        <w:tc>
          <w:tcPr>
            <w:tcW w:w="565" w:type="dxa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130" w:type="dxa"/>
          </w:tcPr>
          <w:p w:rsidR="00EC5B56" w:rsidRPr="00A83DDB" w:rsidRDefault="00EC5B56" w:rsidP="00EC5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86" w:type="dxa"/>
          </w:tcPr>
          <w:p w:rsidR="00EC5B56" w:rsidRPr="00A83DDB" w:rsidRDefault="00EC5B56" w:rsidP="00EC5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75" w:type="dxa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C5B56" w:rsidRPr="00A83DDB" w:rsidRDefault="00EC5B56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66A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-9"/>
                <w:sz w:val="20"/>
                <w:szCs w:val="20"/>
              </w:rPr>
              <w:t xml:space="preserve">Гимнастика.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Инструктаж по ТБ.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ОРУ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на месте. </w:t>
            </w: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  Перестроение из  колонны по одному в колон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ну по четыре дроблением и сведением.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 Подвижная игра «Запрещенное движение»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59" w:lineRule="exact"/>
              <w:ind w:hanging="29"/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строевых упражнений</w:t>
            </w:r>
          </w:p>
        </w:tc>
        <w:tc>
          <w:tcPr>
            <w:tcW w:w="2130" w:type="dxa"/>
            <w:vMerge w:val="restart"/>
          </w:tcPr>
          <w:p w:rsidR="009026E0" w:rsidRPr="00764899" w:rsidRDefault="009026E0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DAD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и способность на уроках Ф.К.,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предупреждать конфликтные ситуа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ции, уметь логически грамотно излагать, арг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ументировать и обосновывать соб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ственную точку зрения,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доводить ее до собеседника. Добывать недостающую информацию с помощью информационных технологий, вопр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сов;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формировать навыки работы в группе с узкой специализацией,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точно выражать свои мысли в соответствии с поставленными задачами.</w:t>
            </w:r>
          </w:p>
          <w:p w:rsidR="009026E0" w:rsidRPr="00764899" w:rsidRDefault="009026E0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C5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сохра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нять заданную цель, контролировать свою деятельность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результату.   Формировать умение видеть указанную ошибку и исправлять ее в соответ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твии с требования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ми. Формировать опыт саморегуляции,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эмоциональных и фун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циональных состояний.                </w:t>
            </w:r>
          </w:p>
          <w:p w:rsidR="009026E0" w:rsidRPr="00764899" w:rsidRDefault="009026E0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C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объяснить тех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нику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 на уроках гимнасти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выполнять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снять  кувырки    вперед и назад, висы; подтяги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ание в висе;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лазание по канату;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ОРУ с гимнастическими палками;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перестроения; прыжок ноги врозь; эстафеты с обручем; играть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бадминтон.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 меть выпо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лнять комплекс упражнений    утрен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ней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дыхательной гимнастики , комплекс упражнени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профилактики нару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шений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опорно- двигательного аппара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выполнять ритмические упражнени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я.</w:t>
            </w:r>
          </w:p>
        </w:tc>
        <w:tc>
          <w:tcPr>
            <w:tcW w:w="1986" w:type="dxa"/>
            <w:vMerge w:val="restart"/>
          </w:tcPr>
          <w:p w:rsidR="009026E0" w:rsidRPr="00764899" w:rsidRDefault="009026E0" w:rsidP="009026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го отношения к занятиям физической культурой. Развитие мотивов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ебной деятельности личного смыс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ла учения, учебной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доброжелательности, сопережи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вания к чувствам других людей, развитие навыков сотруд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ничества  уме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ния не создавать конфликты.</w:t>
            </w:r>
          </w:p>
          <w:p w:rsidR="009026E0" w:rsidRPr="00A83DDB" w:rsidRDefault="009026E0" w:rsidP="009026E0">
            <w:pPr>
              <w:shd w:val="clear" w:color="auto" w:fill="FFFFFF"/>
              <w:spacing w:after="0" w:line="259" w:lineRule="exact"/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 проявлять свои физические качества. Формирование эстетических потребностей, ценностей физической культуры для достижения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ичностно значимых резуль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татов  в физическом 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ршенстве</w:t>
            </w:r>
          </w:p>
        </w:tc>
        <w:tc>
          <w:tcPr>
            <w:tcW w:w="2975" w:type="dxa"/>
            <w:vMerge w:val="restart"/>
            <w:shd w:val="clear" w:color="auto" w:fill="auto"/>
          </w:tcPr>
          <w:p w:rsidR="009026E0" w:rsidRPr="00A83DDB" w:rsidRDefault="009026E0" w:rsidP="00A83DDB">
            <w:pPr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Знать и различать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строевые команды, четко выполнять строевые приемы. </w:t>
            </w:r>
            <w:r w:rsidRPr="00A83DD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упражнения и комплексы с различной оздоровительной направленностью, включая их в занятия физической культурой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Описывать технику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упражнений на гимнастической перекладине. </w:t>
            </w: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Осваивать технику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гимнастических упражнений на перекладине, предупреждая появление ошибок и соблюдая правила безопасности. </w:t>
            </w: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Оказывать помощь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сверстникам в освоении новых гимнастических упражнений, уметь анализировать их технику, выявлять ошибки и активно помогать в их исправлении. </w:t>
            </w:r>
            <w:r w:rsidRPr="00A83DDB"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  <w:t>Уметь:</w:t>
            </w:r>
            <w:r w:rsidRPr="00A83DDB">
              <w:rPr>
                <w:rFonts w:ascii="Times New Roman" w:eastAsia="Times New Roman" w:hAnsi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выполнять комбинацию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из разученных элементов, выполнять 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строевые упражнения</w:t>
            </w: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9026E0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66AD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ОРУ на месте.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Перестроение из колонны по одному в колон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ну по четыре дроблением и сведением.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Под</w:t>
            </w: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вижная игра «Светофор»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43"/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строевых упражнений,</w:t>
            </w:r>
          </w:p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43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Cs/>
                <w:spacing w:val="-2"/>
                <w:sz w:val="20"/>
                <w:szCs w:val="20"/>
              </w:rPr>
              <w:t>ОРУ без предметов на месте и в движении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43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43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9026E0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B66AD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407" w:type="dxa"/>
            <w:shd w:val="clear" w:color="auto" w:fill="auto"/>
          </w:tcPr>
          <w:p w:rsidR="009026E0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ОРУ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движении.  Вис  согнувшись, вис прогнув</w:t>
            </w: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шись (м.), смешанные висы (д.).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 Подвижная игра «Фигуры». Развитие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силовых способностей</w:t>
            </w:r>
          </w:p>
          <w:p w:rsidR="008E231F" w:rsidRPr="00A83DDB" w:rsidRDefault="008E231F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19"/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Освоение и совершенствование</w:t>
            </w:r>
            <w:r w:rsidRPr="00A83DDB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ОРУ, висов и упоров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19"/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19"/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992681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026E0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12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A854A3" w:rsidRPr="00A83DDB" w:rsidTr="00887EF1">
        <w:tc>
          <w:tcPr>
            <w:tcW w:w="565" w:type="dxa"/>
            <w:vMerge w:val="restart"/>
            <w:shd w:val="clear" w:color="auto" w:fill="auto"/>
          </w:tcPr>
          <w:p w:rsidR="00A854A3" w:rsidRPr="00A83DDB" w:rsidRDefault="00B66AD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A854A3" w:rsidRPr="00A83DDB" w:rsidRDefault="00A854A3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vMerge w:val="restart"/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ОРУ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движении. Вис согнувшись, вис прогнув</w:t>
            </w: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шись (м.), смешанные висы (д.). 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Эстафета «Веревочка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под ногами». Развитие силовых способностей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854A3" w:rsidRPr="00A83DDB" w:rsidRDefault="00A854A3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</w:tcPr>
          <w:p w:rsidR="00A854A3" w:rsidRPr="00A83DDB" w:rsidRDefault="00A854A3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Освоение и совершенствование</w:t>
            </w:r>
            <w:r w:rsidRPr="00A83DDB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ОРУ, висов и упоров</w:t>
            </w:r>
          </w:p>
          <w:p w:rsidR="00A854A3" w:rsidRDefault="00A854A3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</w:p>
          <w:p w:rsidR="00A854A3" w:rsidRDefault="00A854A3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</w:p>
          <w:p w:rsidR="00A854A3" w:rsidRPr="00A83DDB" w:rsidRDefault="00A854A3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  <w:p w:rsidR="00A854A3" w:rsidRPr="00A83DDB" w:rsidRDefault="00A854A3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54A3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A854A3" w:rsidRPr="00A83DDB" w:rsidTr="00887EF1">
        <w:trPr>
          <w:trHeight w:val="1596"/>
        </w:trPr>
        <w:tc>
          <w:tcPr>
            <w:tcW w:w="565" w:type="dxa"/>
            <w:vMerge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A854A3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A854A3" w:rsidRPr="00A83DDB" w:rsidTr="00887EF1">
        <w:trPr>
          <w:trHeight w:val="230"/>
        </w:trPr>
        <w:tc>
          <w:tcPr>
            <w:tcW w:w="565" w:type="dxa"/>
            <w:vMerge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2130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A854A3" w:rsidRPr="00A83DDB" w:rsidRDefault="006D7B3C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vMerge w:val="restart"/>
          </w:tcPr>
          <w:p w:rsidR="00A854A3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19</w:t>
            </w:r>
          </w:p>
        </w:tc>
        <w:tc>
          <w:tcPr>
            <w:tcW w:w="709" w:type="dxa"/>
            <w:vMerge w:val="restart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A854A3" w:rsidRPr="00A83DDB" w:rsidTr="00887EF1">
        <w:trPr>
          <w:trHeight w:val="1532"/>
        </w:trPr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</w:tcPr>
          <w:p w:rsidR="00A854A3" w:rsidRPr="00A83DDB" w:rsidRDefault="006D7B3C" w:rsidP="00A8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ОРУ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на месте. П</w:t>
            </w: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одтягивания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висе. Подвижная игра «Прыжок за прыжком». Развитие силовых способностей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A854A3" w:rsidRPr="00A83DDB" w:rsidRDefault="006D7B3C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A854A3" w:rsidRPr="00A83DDB" w:rsidRDefault="00A854A3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Освоение и совершенствование</w:t>
            </w:r>
            <w:r w:rsidRPr="00A83DDB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ОРУ, висов и упоров</w:t>
            </w:r>
          </w:p>
        </w:tc>
        <w:tc>
          <w:tcPr>
            <w:tcW w:w="2130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A854A3" w:rsidRPr="00A83DDB" w:rsidRDefault="00A854A3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iCs/>
                <w:spacing w:val="2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A854A3" w:rsidRPr="00A83DDB" w:rsidRDefault="00A854A3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854A3" w:rsidRPr="00A83DDB" w:rsidRDefault="00A854A3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:rsidR="009026E0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ОРУ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на месте. </w:t>
            </w: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Подтягивания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 висе. Развитие силовых способностей</w:t>
            </w:r>
            <w:r w:rsidR="004D2258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.</w:t>
            </w:r>
          </w:p>
          <w:p w:rsidR="004D2258" w:rsidRDefault="004D2258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Подготовка к ГТО</w:t>
            </w:r>
          </w:p>
          <w:p w:rsidR="008E231F" w:rsidRPr="00A83DDB" w:rsidRDefault="008E231F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5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Освоение и совершенствование</w:t>
            </w:r>
            <w:r w:rsidRPr="00A83DDB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ОРУ, висов и упоров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5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5"/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ники выпол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нения висов.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Подтягива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ния в висе :</w:t>
            </w: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м.: «5» -6 р.;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«4» </w:t>
            </w:r>
            <w:r w:rsidRPr="00A83DDB">
              <w:rPr>
                <w:rFonts w:ascii="Times New Roman" w:eastAsia="Times New Roman" w:hAnsi="Times New Roman"/>
                <w:iCs/>
                <w:sz w:val="20"/>
                <w:szCs w:val="20"/>
              </w:rPr>
              <w:t>-4р.;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«3» - 1 р.;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д.: «5»- 19р.;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«4» - 14р.;</w:t>
            </w:r>
          </w:p>
          <w:p w:rsidR="009026E0" w:rsidRPr="00A83DDB" w:rsidRDefault="009026E0" w:rsidP="00A83D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«3» - 4 р.</w:t>
            </w:r>
          </w:p>
        </w:tc>
        <w:tc>
          <w:tcPr>
            <w:tcW w:w="1134" w:type="dxa"/>
          </w:tcPr>
          <w:p w:rsidR="009026E0" w:rsidRDefault="00992681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ОРУ с гимнастиче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скими палками.</w:t>
            </w: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Перестроение из колонны по два в колонну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по одному с разведением и слиянием по во</w:t>
            </w: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семь человек в движении.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Подвижная игра «Удочка». 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14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>Освоение и совершенствование</w:t>
            </w:r>
            <w:r w:rsidRPr="00A83DDB">
              <w:rPr>
                <w:rFonts w:ascii="Times New Roman" w:eastAsia="Times New Roman" w:hAnsi="Times New Roman"/>
                <w:iCs/>
                <w:spacing w:val="-7"/>
                <w:sz w:val="20"/>
                <w:szCs w:val="20"/>
              </w:rPr>
              <w:t xml:space="preserve"> ОРУ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14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14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</w:tcBorders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  <w:p w:rsidR="009026E0" w:rsidRPr="00A83DDB" w:rsidRDefault="009026E0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26E0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ОРУ с гимнастиче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скими палками. Опорные прыжки. Вскок в упор присев. Соскок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прогнувшись. Подвижная игра «Прыжки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 полоскам». Развитие силовых способностей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14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опорных прыжков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14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14"/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24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iCs/>
                <w:spacing w:val="-7"/>
                <w:sz w:val="20"/>
                <w:szCs w:val="20"/>
              </w:rPr>
              <w:t>Уметь:</w:t>
            </w: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опорный прыжок,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строевые упражнения</w:t>
            </w:r>
          </w:p>
          <w:p w:rsidR="009026E0" w:rsidRPr="00A83DDB" w:rsidRDefault="009026E0" w:rsidP="00A83DDB">
            <w:pPr>
              <w:spacing w:after="240" w:line="360" w:lineRule="auto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Описывать технику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опорных прыжков и осваивать ее, избегая появления ошибок, соблюдая правила безопасности, и демонстрировать вариативное выполнение упражнений. </w:t>
            </w: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Анализировать технику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опорных прыжков своих сверстников, выявлять типовые ошибки и активно помогать их исправлению</w:t>
            </w:r>
          </w:p>
          <w:p w:rsidR="009026E0" w:rsidRPr="00A83DDB" w:rsidRDefault="009026E0" w:rsidP="00A83DDB">
            <w:pPr>
              <w:shd w:val="clear" w:color="auto" w:fill="FFFFFF"/>
              <w:spacing w:after="0" w:line="298" w:lineRule="exact"/>
              <w:rPr>
                <w:rFonts w:ascii="Times New Roman" w:eastAsia="Times New Roman" w:hAnsi="Times New Roman"/>
                <w:b/>
                <w:iCs/>
                <w:spacing w:val="-7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9026E0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shd w:val="clear" w:color="auto" w:fill="auto"/>
          </w:tcPr>
          <w:p w:rsidR="009026E0" w:rsidRDefault="009026E0" w:rsidP="00A83DDB">
            <w:pPr>
              <w:shd w:val="clear" w:color="auto" w:fill="FFFFFF"/>
              <w:spacing w:after="0" w:line="283" w:lineRule="exact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Перестроение из колонны по два в колонну по одному с разведением и слиянием по во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семь человек в движении. ОРУ с гимнастиче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скими палками. Прыжок ноги врозь. Под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вижная игра «Кто обгонит?». Развитие сило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вых способностей</w:t>
            </w:r>
          </w:p>
          <w:p w:rsidR="008E231F" w:rsidRPr="00A83DDB" w:rsidRDefault="008E231F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58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ОРУ с предметами.</w:t>
            </w:r>
          </w:p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19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опорных прыжков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19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19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9026E0" w:rsidRDefault="00992681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Ноябрь</w:t>
            </w:r>
          </w:p>
          <w:p w:rsidR="00992681" w:rsidRPr="00A83DDB" w:rsidRDefault="00992681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29</w:t>
            </w: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ОРУ с мяча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ми. Прыжок ноги врозь. Подвижная игра «Прыгуны и пятнашки». Развитие силовых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способностей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58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ОРУ с предметами.</w:t>
            </w:r>
          </w:p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58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опорных прыжков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58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58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9026E0" w:rsidRDefault="00992681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992681" w:rsidRPr="00A83DDB" w:rsidRDefault="00887EF1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ОРУ с мячами. Прыжок ноги врозь. Подвижная игра «Удочка». Развитие силовых способностей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58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ОРУ с предметами.</w:t>
            </w:r>
          </w:p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38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опорных прыжков</w:t>
            </w:r>
          </w:p>
        </w:tc>
        <w:tc>
          <w:tcPr>
            <w:tcW w:w="2130" w:type="dxa"/>
            <w:vMerge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38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38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3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66AD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:rsidR="009026E0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spacing w:val="-14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ОРУ с мячами. Прыжок ноги врозь. Подвижная игра </w:t>
            </w:r>
            <w:r w:rsidRPr="00A83DDB">
              <w:rPr>
                <w:rFonts w:ascii="Times New Roman" w:eastAsia="Times New Roman" w:hAnsi="Times New Roman"/>
                <w:spacing w:val="-14"/>
                <w:sz w:val="20"/>
                <w:szCs w:val="20"/>
              </w:rPr>
              <w:t>Кто обгонит?». Развитие силовых способностей</w:t>
            </w:r>
          </w:p>
          <w:p w:rsidR="008E231F" w:rsidRPr="00A83DDB" w:rsidRDefault="008E231F" w:rsidP="00A83D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58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ОРУ с предметами.</w:t>
            </w:r>
          </w:p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34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опорных прыжков</w:t>
            </w:r>
          </w:p>
        </w:tc>
        <w:tc>
          <w:tcPr>
            <w:tcW w:w="2130" w:type="dxa"/>
            <w:vMerge w:val="restart"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34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firstLine="34"/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ники выполнения опорного </w:t>
            </w: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прыжка</w:t>
            </w:r>
          </w:p>
        </w:tc>
        <w:tc>
          <w:tcPr>
            <w:tcW w:w="1134" w:type="dxa"/>
          </w:tcPr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6</w:t>
            </w:r>
          </w:p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5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ind w:hanging="5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B66AD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ОРУ в движении.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Строевой шаг. Повороты на месте. 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Развитие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координационных способностей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19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ОРУ с предметами</w:t>
            </w: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iCs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19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19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24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iCs/>
                <w:spacing w:val="-7"/>
                <w:sz w:val="20"/>
                <w:szCs w:val="20"/>
              </w:rPr>
              <w:t>Уметь:</w:t>
            </w: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выполнять кувырки, стойку на лопатках</w:t>
            </w:r>
          </w:p>
          <w:p w:rsidR="009026E0" w:rsidRPr="00A83DDB" w:rsidRDefault="009026E0" w:rsidP="00A83DDB">
            <w:pPr>
              <w:spacing w:after="240" w:line="360" w:lineRule="auto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Описывать технику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акробатических упражнений и составлять акробатические комбинации из числа разученных упражнений. </w:t>
            </w: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Осваивать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технику акробатических упражнений, предупреждая появление ошибок и соблюдая правила техники безопасности; в случае появления ошибок уметь их исправлять. </w:t>
            </w:r>
            <w:r w:rsidRPr="00A83DDB">
              <w:rPr>
                <w:rStyle w:val="dash0410005f0431005f0437005f0430005f0446005f0020005f0441005f043f005f0438005f0441005f043a005f0430005f005fchar1char1"/>
                <w:b/>
                <w:sz w:val="20"/>
                <w:szCs w:val="20"/>
              </w:rPr>
              <w:t>Оказывать помощь</w:t>
            </w:r>
            <w:r w:rsidRPr="00A83DDB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сверстникам при освоении ими новых акробатических упражнений, уметь анализировать их технику выполнения упражнений, выявлять ошибки и активно помогать их исправлению</w:t>
            </w: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8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ОРУ в движении.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Строевой шаг. Повороты на месте.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Подвижная игра «Два лагеря». Развитие координационных спос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обностей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ОРУ с предметами</w:t>
            </w:r>
          </w:p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Cs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3" w:lineRule="exact"/>
              <w:ind w:firstLine="5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10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:rsidR="009026E0" w:rsidRDefault="009026E0" w:rsidP="00A83DDB">
            <w:pPr>
              <w:shd w:val="clear" w:color="auto" w:fill="FFFFFF"/>
              <w:spacing w:after="0" w:line="259" w:lineRule="exact"/>
              <w:ind w:firstLine="34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ОРУ в движении.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Кувырки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вперед и назад. Подвижная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игра «Смена капитана». Развитие координационных способностей</w:t>
            </w:r>
          </w:p>
          <w:p w:rsidR="008E231F" w:rsidRPr="00A83DDB" w:rsidRDefault="008E231F" w:rsidP="00A83DDB">
            <w:pPr>
              <w:shd w:val="clear" w:color="auto" w:fill="FFFFFF"/>
              <w:spacing w:after="0" w:line="25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78" w:lineRule="exac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z w:val="20"/>
                <w:szCs w:val="20"/>
              </w:rPr>
              <w:t>акробатических упражнений, развитие координационных способностей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78" w:lineRule="exac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78" w:lineRule="exac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13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59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ОРУ с набивным.  Кувыр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ки вперед и назад. Подвижная игра «Бездом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ный заяц». Развитие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координационных способностей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z w:val="20"/>
                <w:szCs w:val="20"/>
              </w:rPr>
              <w:t>акробатических упражнений, развитие координационных способностей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19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15</w:t>
            </w:r>
          </w:p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</w:tr>
      <w:tr w:rsidR="009026E0" w:rsidRPr="00A83DDB" w:rsidTr="00887EF1"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0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59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ОРУ с набивным. 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Кувыр</w:t>
            </w: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ки вперед и назад. Стойка на лопатках. Под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вижная игра «Челнок». </w:t>
            </w:r>
            <w:r w:rsidRPr="00A83DDB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Развитие координационных способностей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z w:val="20"/>
                <w:szCs w:val="20"/>
              </w:rPr>
              <w:t>акробатических упражнений, развитие координационных способностей</w:t>
            </w:r>
          </w:p>
        </w:tc>
        <w:tc>
          <w:tcPr>
            <w:tcW w:w="2130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19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19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17</w:t>
            </w: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19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</w:p>
        </w:tc>
      </w:tr>
      <w:tr w:rsidR="009026E0" w:rsidRPr="00A83DDB" w:rsidTr="00887EF1">
        <w:trPr>
          <w:trHeight w:val="3346"/>
        </w:trPr>
        <w:tc>
          <w:tcPr>
            <w:tcW w:w="565" w:type="dxa"/>
            <w:shd w:val="clear" w:color="auto" w:fill="auto"/>
          </w:tcPr>
          <w:p w:rsidR="009026E0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:rsidR="009026E0" w:rsidRDefault="009026E0" w:rsidP="00A83DDB">
            <w:pPr>
              <w:shd w:val="clear" w:color="auto" w:fill="FFFFFF"/>
              <w:spacing w:after="0" w:line="259" w:lineRule="exact"/>
              <w:ind w:firstLine="10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ОРУ в движении.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Кувыр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ки вперед и назад. Стойка на лопатках. Эста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феты с обручем. Развитие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координационных способностей</w:t>
            </w:r>
          </w:p>
          <w:p w:rsidR="008E231F" w:rsidRPr="00A83DDB" w:rsidRDefault="008E231F" w:rsidP="00A83DDB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z w:val="20"/>
                <w:szCs w:val="20"/>
              </w:rPr>
              <w:t>акробатических упражнений, развитие координационных способностей</w:t>
            </w:r>
          </w:p>
        </w:tc>
        <w:tc>
          <w:tcPr>
            <w:tcW w:w="2130" w:type="dxa"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9026E0" w:rsidRPr="00A83DDB" w:rsidRDefault="009026E0" w:rsidP="00A83DDB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/>
                <w:b/>
                <w:bCs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after="0" w:line="25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19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ind w:firstLine="1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>ники выпол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нения ку</w:t>
            </w:r>
            <w:r w:rsidRPr="00A83DD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вырков, </w:t>
            </w: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 xml:space="preserve">стойки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на лопатках</w:t>
            </w:r>
          </w:p>
        </w:tc>
        <w:tc>
          <w:tcPr>
            <w:tcW w:w="1134" w:type="dxa"/>
            <w:shd w:val="clear" w:color="auto" w:fill="auto"/>
          </w:tcPr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20</w:t>
            </w:r>
          </w:p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  <w:p w:rsidR="009026E0" w:rsidRPr="00A83DDB" w:rsidRDefault="009026E0" w:rsidP="00A83DDB">
            <w:pPr>
              <w:spacing w:after="0" w:line="240" w:lineRule="auto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  <w:p w:rsidR="009026E0" w:rsidRPr="00A83DDB" w:rsidRDefault="009026E0" w:rsidP="00A83DDB">
            <w:pPr>
              <w:shd w:val="clear" w:color="auto" w:fill="FFFFFF"/>
              <w:spacing w:line="259" w:lineRule="exact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</w:tcPr>
          <w:p w:rsidR="009026E0" w:rsidRPr="00A83DDB" w:rsidRDefault="009026E0" w:rsidP="00A83DDB">
            <w:pPr>
              <w:shd w:val="clear" w:color="auto" w:fill="FFFFFF"/>
              <w:spacing w:after="0" w:line="259" w:lineRule="exact"/>
              <w:ind w:firstLine="19"/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</w:pPr>
          </w:p>
        </w:tc>
      </w:tr>
      <w:tr w:rsidR="00042117" w:rsidRPr="00A83DDB" w:rsidTr="00887EF1">
        <w:tc>
          <w:tcPr>
            <w:tcW w:w="565" w:type="dxa"/>
            <w:shd w:val="clear" w:color="auto" w:fill="auto"/>
          </w:tcPr>
          <w:p w:rsidR="00042117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07" w:type="dxa"/>
            <w:shd w:val="clear" w:color="auto" w:fill="auto"/>
          </w:tcPr>
          <w:p w:rsidR="00042117" w:rsidRPr="00A83DDB" w:rsidRDefault="00042117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 xml:space="preserve">Баскетбол.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Стойка и передвижения игрока. Ведение мяча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с изменением скорости и высоты отскока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. Развитие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6"/>
                <w:sz w:val="20"/>
                <w:szCs w:val="20"/>
              </w:rPr>
              <w:t xml:space="preserve">Освоение </w:t>
            </w:r>
            <w:r w:rsidRPr="00A83DDB">
              <w:rPr>
                <w:rFonts w:ascii="Times New Roman" w:eastAsia="Times New Roman" w:hAnsi="Times New Roman"/>
                <w:iCs/>
                <w:spacing w:val="-6"/>
                <w:sz w:val="20"/>
                <w:szCs w:val="20"/>
              </w:rPr>
              <w:t>ОРУ с предметами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качеств</w:t>
            </w:r>
          </w:p>
        </w:tc>
        <w:tc>
          <w:tcPr>
            <w:tcW w:w="567" w:type="dxa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042117" w:rsidRPr="00A83DDB" w:rsidRDefault="00042117" w:rsidP="00A83DDB">
            <w:pPr>
              <w:shd w:val="clear" w:color="auto" w:fill="FFFFFF"/>
              <w:spacing w:after="0" w:line="254" w:lineRule="exact"/>
              <w:ind w:firstLine="34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Закрепление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>техники владения мячом и развитие координационных способностей</w:t>
            </w:r>
          </w:p>
          <w:p w:rsidR="00042117" w:rsidRPr="00A83DDB" w:rsidRDefault="00042117" w:rsidP="00A83DDB">
            <w:pPr>
              <w:shd w:val="clear" w:color="auto" w:fill="FFFFFF"/>
              <w:spacing w:after="0" w:line="254" w:lineRule="exact"/>
              <w:ind w:firstLine="5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>Освоение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тактики игры</w:t>
            </w:r>
          </w:p>
        </w:tc>
        <w:tc>
          <w:tcPr>
            <w:tcW w:w="2130" w:type="dxa"/>
            <w:vMerge w:val="restart"/>
          </w:tcPr>
          <w:p w:rsidR="00042117" w:rsidRPr="00764899" w:rsidRDefault="00042117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C5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ки и способность на уроках Ф.К.,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предупреждать кон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фликтные ситуации, уметь логически грамотно излагать, аргументировать и обосновывать точку зрения. </w:t>
            </w:r>
            <w:r w:rsidRPr="004A1C5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тников. </w:t>
            </w:r>
            <w:r w:rsidRPr="00EB2DD4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 уметь передвигаться в стойке, делать остановку прыжком, передавать мяч различными способами,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корректировать технику выполнения изученных элементов баскетбола.</w:t>
            </w:r>
          </w:p>
          <w:p w:rsidR="00042117" w:rsidRPr="00764899" w:rsidRDefault="00042117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</w:tcPr>
          <w:p w:rsidR="00042117" w:rsidRPr="00764899" w:rsidRDefault="00042117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доброжелательности,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развитие навыков сотрудничества, умение не создавать конфликты.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   проявлять свои физические качества.</w:t>
            </w:r>
          </w:p>
          <w:p w:rsidR="00042117" w:rsidRPr="00764899" w:rsidRDefault="00042117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117" w:rsidRPr="00764899" w:rsidRDefault="00042117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bCs/>
                <w:iCs/>
                <w:spacing w:val="-6"/>
                <w:sz w:val="20"/>
                <w:szCs w:val="20"/>
              </w:rPr>
              <w:t>Уметь</w:t>
            </w:r>
            <w:r w:rsidRPr="00A83DDB">
              <w:rPr>
                <w:rFonts w:ascii="Times New Roman" w:eastAsia="Times New Roman" w:hAnsi="Times New Roman"/>
                <w:b/>
                <w:bCs/>
                <w:i/>
                <w:iCs/>
                <w:spacing w:val="-6"/>
                <w:sz w:val="20"/>
                <w:szCs w:val="20"/>
              </w:rPr>
              <w:t xml:space="preserve">: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играть в баскетбол по упро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щенным правилам; выполнять пра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вильно технические действия в игре</w:t>
            </w:r>
          </w:p>
          <w:p w:rsidR="00042117" w:rsidRPr="00A83DDB" w:rsidRDefault="00042117" w:rsidP="00A83DDB">
            <w:pPr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Взаимодействовать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 свер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стниками в процессе совместного освоения техники игровых дей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ствий и приемов, соблюдать пра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вила безопасности. </w:t>
            </w:r>
          </w:p>
          <w:p w:rsidR="00042117" w:rsidRPr="00A83DDB" w:rsidRDefault="00042117" w:rsidP="00A83DD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</w:p>
        </w:tc>
        <w:tc>
          <w:tcPr>
            <w:tcW w:w="1417" w:type="dxa"/>
            <w:shd w:val="clear" w:color="auto" w:fill="auto"/>
          </w:tcPr>
          <w:p w:rsidR="00042117" w:rsidRPr="00A83DDB" w:rsidRDefault="00042117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  <w:p w:rsidR="00042117" w:rsidRPr="00A83DDB" w:rsidRDefault="00042117" w:rsidP="00A83DD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22</w:t>
            </w:r>
          </w:p>
          <w:p w:rsidR="00042117" w:rsidRPr="00A83DDB" w:rsidRDefault="00042117" w:rsidP="00A83DD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117" w:rsidRPr="00A83DDB" w:rsidRDefault="00042117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117" w:rsidRPr="00A83DDB" w:rsidTr="00887EF1">
        <w:tc>
          <w:tcPr>
            <w:tcW w:w="565" w:type="dxa"/>
            <w:shd w:val="clear" w:color="auto" w:fill="auto"/>
          </w:tcPr>
          <w:p w:rsidR="00042117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07" w:type="dxa"/>
            <w:shd w:val="clear" w:color="auto" w:fill="auto"/>
          </w:tcPr>
          <w:p w:rsidR="00042117" w:rsidRPr="00A83DDB" w:rsidRDefault="00042117" w:rsidP="00A83DDB">
            <w:pPr>
              <w:shd w:val="clear" w:color="auto" w:fill="FFFFFF"/>
              <w:spacing w:after="0" w:line="278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Стойка и передвижения игрока. Вырывание </w:t>
            </w:r>
            <w:r w:rsidRPr="00A83DDB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 xml:space="preserve">и выбивание мяча.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Игра в мини-баскетбол. Развитие координационных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042117" w:rsidRPr="00A83DDB" w:rsidRDefault="00042117" w:rsidP="00A83DDB">
            <w:pPr>
              <w:shd w:val="clear" w:color="auto" w:fill="FFFFFF"/>
              <w:spacing w:after="0" w:line="254" w:lineRule="exact"/>
              <w:ind w:firstLine="5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игрой и комплексное развитие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координационных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способностей</w:t>
            </w:r>
          </w:p>
        </w:tc>
        <w:tc>
          <w:tcPr>
            <w:tcW w:w="2130" w:type="dxa"/>
            <w:vMerge/>
          </w:tcPr>
          <w:p w:rsidR="00042117" w:rsidRPr="00A83DDB" w:rsidRDefault="00042117" w:rsidP="00A83DDB">
            <w:pPr>
              <w:shd w:val="clear" w:color="auto" w:fill="FFFFFF"/>
              <w:spacing w:after="0" w:line="254" w:lineRule="exact"/>
              <w:ind w:firstLine="5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1986" w:type="dxa"/>
            <w:vMerge/>
          </w:tcPr>
          <w:p w:rsidR="00042117" w:rsidRPr="00A83DDB" w:rsidRDefault="00042117" w:rsidP="00A83DDB">
            <w:pPr>
              <w:shd w:val="clear" w:color="auto" w:fill="FFFFFF"/>
              <w:spacing w:after="0" w:line="254" w:lineRule="exact"/>
              <w:ind w:firstLine="5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</w:p>
        </w:tc>
        <w:tc>
          <w:tcPr>
            <w:tcW w:w="2975" w:type="dxa"/>
            <w:vMerge/>
            <w:shd w:val="clear" w:color="auto" w:fill="auto"/>
          </w:tcPr>
          <w:p w:rsidR="00042117" w:rsidRPr="00A83DDB" w:rsidRDefault="00042117" w:rsidP="00A83DDB">
            <w:pPr>
              <w:shd w:val="clear" w:color="auto" w:fill="FFFFFF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42117" w:rsidRPr="00A83DDB" w:rsidRDefault="00042117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  <w:p w:rsidR="00042117" w:rsidRPr="00A83DDB" w:rsidRDefault="00042117" w:rsidP="00A83DDB">
            <w:pPr>
              <w:shd w:val="clear" w:color="auto" w:fill="FFFFFF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Декабрь</w:t>
            </w:r>
          </w:p>
          <w:p w:rsidR="00887EF1" w:rsidRDefault="00887EF1" w:rsidP="00887EF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24</w:t>
            </w:r>
          </w:p>
          <w:p w:rsidR="00042117" w:rsidRPr="00A83DDB" w:rsidRDefault="00042117" w:rsidP="00A83DDB">
            <w:pPr>
              <w:shd w:val="clear" w:color="auto" w:fill="FFFFFF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117" w:rsidRPr="00A83DDB" w:rsidRDefault="00042117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</w:p>
        </w:tc>
      </w:tr>
    </w:tbl>
    <w:p w:rsidR="00A83DDB" w:rsidRPr="00A83DDB" w:rsidRDefault="00A83DDB" w:rsidP="00A83DDB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83DDB" w:rsidRPr="00A83DDB" w:rsidRDefault="00A83DDB" w:rsidP="00A83DD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83DDB">
        <w:rPr>
          <w:rFonts w:ascii="Times New Roman" w:hAnsi="Times New Roman"/>
          <w:b/>
          <w:sz w:val="20"/>
          <w:szCs w:val="20"/>
        </w:rPr>
        <w:t>5 класс (3 четверть)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10"/>
        <w:gridCol w:w="567"/>
        <w:gridCol w:w="1830"/>
        <w:gridCol w:w="12"/>
        <w:gridCol w:w="2088"/>
        <w:gridCol w:w="39"/>
        <w:gridCol w:w="1984"/>
        <w:gridCol w:w="2977"/>
        <w:gridCol w:w="1417"/>
        <w:gridCol w:w="1134"/>
        <w:gridCol w:w="709"/>
      </w:tblGrid>
      <w:tr w:rsidR="00042117" w:rsidRPr="00A83DDB" w:rsidTr="00887EF1">
        <w:trPr>
          <w:trHeight w:val="465"/>
        </w:trPr>
        <w:tc>
          <w:tcPr>
            <w:tcW w:w="568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Планируемые </w:t>
            </w:r>
            <w:r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 результаты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Планируемая деятельность учащихся (УУД)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Виды</w:t>
            </w:r>
          </w:p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контроля,</w:t>
            </w:r>
          </w:p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измерители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42117" w:rsidRPr="00A83DDB" w:rsidRDefault="00887EF1" w:rsidP="00A83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042117" w:rsidRPr="00A83DDB" w:rsidTr="00887EF1">
        <w:trPr>
          <w:trHeight w:val="255"/>
        </w:trPr>
        <w:tc>
          <w:tcPr>
            <w:tcW w:w="568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П</w:t>
            </w:r>
            <w:r w:rsidRPr="00A83DDB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редметные </w:t>
            </w:r>
          </w:p>
        </w:tc>
        <w:tc>
          <w:tcPr>
            <w:tcW w:w="2100" w:type="dxa"/>
            <w:gridSpan w:val="2"/>
            <w:vMerge w:val="restart"/>
            <w:shd w:val="clear" w:color="auto" w:fill="auto"/>
          </w:tcPr>
          <w:p w:rsidR="00042117" w:rsidRPr="00A83DDB" w:rsidRDefault="00F40DA2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2023" w:type="dxa"/>
            <w:gridSpan w:val="2"/>
            <w:vMerge w:val="restart"/>
            <w:shd w:val="clear" w:color="auto" w:fill="auto"/>
          </w:tcPr>
          <w:p w:rsidR="00042117" w:rsidRPr="00A83DDB" w:rsidRDefault="00F40DA2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2977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:rsidR="00042117" w:rsidRPr="00A83DDB" w:rsidRDefault="00042117" w:rsidP="00A83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117" w:rsidRPr="00A83DDB" w:rsidTr="00887EF1">
        <w:tc>
          <w:tcPr>
            <w:tcW w:w="568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042117" w:rsidRPr="00A83DDB" w:rsidRDefault="00042117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66A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Лыжная подготовка.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 Инструкция по технике безопасности на уроках по лыжной подготовке Попеременный двухшажный ход, 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00" w:type="dxa"/>
            <w:gridSpan w:val="2"/>
            <w:vMerge w:val="restart"/>
            <w:shd w:val="clear" w:color="auto" w:fill="auto"/>
          </w:tcPr>
          <w:p w:rsidR="00F40DA2" w:rsidRPr="00764899" w:rsidRDefault="00F40DA2" w:rsidP="00F40D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ки и способность на уроках Ф.К.,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предупреждать кон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фликтные ситуации, уметь логически грамотно излагать, аргументиров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ать и обосновывать точку зрения,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доводить ее до собеседника. Добывать недостающую информацию с помощью информационных технологий, вопр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сов; формировать навыки работы в группе с узкой специализацией, точно выражать свои мысли в соответствии с поставленными задачами. </w:t>
            </w:r>
            <w:r w:rsidRPr="00AC5A4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сохранять заданную цель, контролировать свою деятельность по результату.   Формировать опыт саморегуляции эмоциональных и фун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циональных состояний. </w:t>
            </w:r>
            <w:r w:rsidRPr="00AC5A4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 уметь передвигаться скользящим шагом; попеременным двухшажным, одновременным одношажным ходами.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выполнять спуски,подьёмы,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повороты, смену ходов во время движения, владеть знаниями о закаливании организма.  Уметь выполнять простейшие приёмы самомассажа.</w:t>
            </w:r>
          </w:p>
        </w:tc>
        <w:tc>
          <w:tcPr>
            <w:tcW w:w="2023" w:type="dxa"/>
            <w:gridSpan w:val="2"/>
            <w:vMerge w:val="restart"/>
            <w:shd w:val="clear" w:color="auto" w:fill="auto"/>
          </w:tcPr>
          <w:p w:rsidR="00F40DA2" w:rsidRPr="00F40DA2" w:rsidRDefault="00F40DA2" w:rsidP="00F40D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го отношения к занятиям физической культурой. Развитие мотивов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ебной деятельности личного смысла учения, учебной деяте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льност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 доброжелательности, сопереживания к чувствам дру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гих людей, развитие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навыков сотрудничества умения не создавать конф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ликты.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являть свои физические качества. Формирование эстетических потребностей, ценностей физической культу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для достижения личностно значимых резуль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татов в физическом совершен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передви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жения на лыжах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>.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 Моделировать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способы пере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движения на лыжах в зависимости от особенностей лыжной трассы.</w:t>
            </w:r>
          </w:p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Применять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правила подбора одежды для занятий лыжной под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готовкой</w:t>
            </w: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B66ADB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Попеременный двухшажный ход, скользящий шаг, Повороты переступанием. Развитие выносливости. 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00" w:type="dxa"/>
            <w:gridSpan w:val="2"/>
            <w:vMerge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vMerge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rPr>
          <w:trHeight w:val="458"/>
        </w:trPr>
        <w:tc>
          <w:tcPr>
            <w:tcW w:w="568" w:type="dxa"/>
            <w:shd w:val="clear" w:color="auto" w:fill="auto"/>
          </w:tcPr>
          <w:p w:rsidR="00F74943" w:rsidRPr="00A83DDB" w:rsidRDefault="00B66ADB" w:rsidP="00F74943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:rsidR="00F74943" w:rsidRDefault="00F74943" w:rsidP="00F74943">
            <w:pPr>
              <w:shd w:val="clear" w:color="auto" w:fill="FFFFFF"/>
              <w:spacing w:after="0" w:line="259" w:lineRule="exact"/>
              <w:ind w:hanging="1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-7"/>
                <w:sz w:val="20"/>
                <w:szCs w:val="20"/>
              </w:rPr>
              <w:t>Волейбол.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Техника безопасности при игре в волейбол.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Стойка игрока. Передвижения в стойке. </w:t>
            </w:r>
          </w:p>
          <w:p w:rsidR="008E231F" w:rsidRPr="00A83DDB" w:rsidRDefault="008E231F" w:rsidP="00F74943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749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749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стойки игрока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74943" w:rsidRPr="00764899" w:rsidRDefault="00F74943" w:rsidP="00F74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уметь логически грамотно излагать, арг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ументировать и обосновывать соб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ственную точку зрения,доводить ее до собеседника.</w:t>
            </w:r>
          </w:p>
          <w:p w:rsidR="00F74943" w:rsidRPr="00764899" w:rsidRDefault="00F74943" w:rsidP="00F74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ние адекват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</w:p>
          <w:p w:rsidR="00F74943" w:rsidRPr="00A83DDB" w:rsidRDefault="00F74943" w:rsidP="00F749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572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 уметь передвигаться в стойке, передавать мяч на месте, в парах делать передавать мяч различ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ными способами корректировать технику выпол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изученных элементов волейбо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ла. Уметь применять  ранее изученные элементы  волей -бола в игровых заданиях и в учебной игре. Уметь понимать жесты и условные знаки судьи по волейболу. Уметь играть  в волейбол по упрощенным правилам,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правиль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но выполнять тактические действия.</w:t>
            </w:r>
          </w:p>
        </w:tc>
        <w:tc>
          <w:tcPr>
            <w:tcW w:w="1984" w:type="dxa"/>
            <w:shd w:val="clear" w:color="auto" w:fill="auto"/>
          </w:tcPr>
          <w:p w:rsidR="00F74943" w:rsidRPr="00764899" w:rsidRDefault="00F74943" w:rsidP="00F74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го отношения к занятиям физической культурой. Развитие мотивов уче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бной деятельности, личного смысла учения, учебной деяте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льности,  доброжелатель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ност, сопережи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вания к чувствам других людей, развитие навыков сотруднич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ества умен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ия не создавать конфликты.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 проявлять свои физические качества. Формирование эстетических потребностей, ценностей физической культу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для достижения личностно значимых резуль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татов в физическом совершенстве. Развитие мотивов бережного отношения к собственному здоровью и здоровью окружающих,  поиск информации по вопросам разв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ития   современных оздоровитель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ных систем.</w:t>
            </w:r>
          </w:p>
        </w:tc>
        <w:tc>
          <w:tcPr>
            <w:tcW w:w="2977" w:type="dxa"/>
            <w:shd w:val="clear" w:color="auto" w:fill="auto"/>
          </w:tcPr>
          <w:p w:rsidR="00F74943" w:rsidRPr="00A83DDB" w:rsidRDefault="00F74943" w:rsidP="00F749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Изучить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историю волейбола, запомнить име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на выдающихся отечественных волейболистов — олимпийских чемпионов.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Овладеть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основными приёмами игры в волей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бол.</w:t>
            </w:r>
            <w:r w:rsidRPr="00A83DDB">
              <w:rPr>
                <w:b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74943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74943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749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Попеременный двухшажный ход, скользящий шаг.  Повороты переступанием. Развитие выносливости. 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поворотов с переступанием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передви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жения на лыжах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,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осваивать ее са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мостоятельно, выявляя и устраняя типичные ошибки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Моделировать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способы пере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движения на лыжах в зависимости от особенностей лыжной трассы, применять передвижение на лы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жах для развития физических ка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 xml:space="preserve">честв.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</w:t>
            </w:r>
            <w:r w:rsidRPr="00A83DDB">
              <w:rPr>
                <w:rFonts w:ascii="Times New Roman" w:hAnsi="Times New Roman"/>
                <w:b/>
                <w:bCs/>
                <w:color w:val="5C565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проводить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самостоятельные занятий лыжными гонками,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Попеременный двухшажный ход, скользящий шаг, Повороты переступанием. Развитие выносливости. 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передвижений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Оценить технику выполнения попеременно двухшажного хода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F40DA2" w:rsidRDefault="00F40DA2" w:rsidP="00F40DA2">
            <w:pPr>
              <w:shd w:val="clear" w:color="auto" w:fill="FFFFFF"/>
              <w:spacing w:after="0" w:line="259" w:lineRule="exact"/>
              <w:ind w:hanging="1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Передвижения в стойке. Пере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дача мяча двумя руками сверху вперед. Подвижная игра «Пасовка волейболистов»</w:t>
            </w:r>
          </w:p>
          <w:p w:rsidR="008E231F" w:rsidRPr="00A83DDB" w:rsidRDefault="008E231F" w:rsidP="00F40DA2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приема и передач мяча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со свер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стниками в процессе совместного освоения техники игровых действий и приемов,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соблюдать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Описывать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изучаемых игровых приемов и действий</w:t>
            </w: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Одновременный бесшажный ход. Подъем наискось «полуелочкой». Торможение «плугом».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техникой спусков и подьемов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передви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жения на лыжах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Моделировать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способы пере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движения на лыжах в зависимости от особенностей лыжной трассы, применять передвижение на лы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жах для развития физических ка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честв, контролировать физическую нагрузку по частоте сердечных со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кращений.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самостоятельные занятия по лыжным гонкам,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лыжным гонкам </w:t>
            </w:r>
          </w:p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rPr>
          <w:trHeight w:val="1139"/>
        </w:trPr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Одновременный бесшажный ход. Подъем наискось «полуелочкой». Торможение «плугом».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F40DA2" w:rsidRDefault="00F40DA2" w:rsidP="00F40DA2">
            <w:pPr>
              <w:shd w:val="clear" w:color="auto" w:fill="FFFFFF"/>
              <w:spacing w:after="0" w:line="259" w:lineRule="exact"/>
              <w:ind w:hanging="2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Передвижения в стойке. Пере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дача мяча двумя руками сверху над собой и вперед. Встречные эстафеты. </w:t>
            </w:r>
          </w:p>
          <w:p w:rsidR="008E231F" w:rsidRPr="00A83DDB" w:rsidRDefault="008E231F" w:rsidP="00F40DA2">
            <w:pPr>
              <w:shd w:val="clear" w:color="auto" w:fill="FFFFFF"/>
              <w:spacing w:after="0" w:line="259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нижней прямой подачи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со свер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стниками в процессе совместного освоения техники игровых действий и приемов, соблюдать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жительно относиться к сопернику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управлять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своими эмоциями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Применять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подбора одежды для занятий на открытом воздухе.</w:t>
            </w:r>
          </w:p>
          <w:p w:rsidR="00F40DA2" w:rsidRPr="00A83DDB" w:rsidRDefault="00F40DA2" w:rsidP="00F40DA2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Одновременный бесшажный ход. Подъем наискось «полуелочкой». Торможение «плугом».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</w:t>
            </w:r>
            <w:r w:rsidRPr="00A83DDB">
              <w:rPr>
                <w:rFonts w:ascii="Times New Roman" w:hAnsi="Times New Roman"/>
                <w:b/>
                <w:bCs/>
                <w:color w:val="5C565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проводить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самостоятельные занятий лыжными гонками,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лыжным гонкам </w:t>
            </w:r>
          </w:p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6A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Одновременный бесшажный ход. Подъем наискось «полуелочкой». Торможение «плугом».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спусков и подьемов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Оценить технику выполнения одновременно бесшажного хода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B66ADB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:rsidR="00F40DA2" w:rsidRDefault="00F40DA2" w:rsidP="00F40DA2">
            <w:pPr>
              <w:shd w:val="clear" w:color="auto" w:fill="FFFFFF"/>
              <w:spacing w:after="0" w:line="274" w:lineRule="exact"/>
              <w:ind w:hanging="19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Пере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дача мяча двумя руками сверху над собой и вперед. Подвижная игра с элементами в/б  «Летучий мяч»</w:t>
            </w:r>
          </w:p>
          <w:p w:rsidR="008E231F" w:rsidRPr="00A83DDB" w:rsidRDefault="008E231F" w:rsidP="00F40DA2">
            <w:pPr>
              <w:shd w:val="clear" w:color="auto" w:fill="FFFFFF"/>
              <w:spacing w:after="0" w:line="27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нижней прямой подачи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Описывать технику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игровых действий и приемов,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осваивать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самостоятельно.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Соблюдать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жительно относиться к сопернику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Оценка техники выполнения стойки и передвижения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64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B66ADB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Одновременный одношажный ход, Спуски в различных стойках, Подъемы наискось «Полуелочкой»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</w:t>
            </w:r>
            <w:r w:rsidRPr="00A83DDB">
              <w:rPr>
                <w:rFonts w:ascii="Times New Roman" w:hAnsi="Times New Roman"/>
                <w:b/>
                <w:bCs/>
                <w:color w:val="5C565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проводить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самостоятельные занятий лыжными гонками,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лыжным гонкам </w:t>
            </w: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Спуски в различных стойках, Спуски  с подъемом различных предметов. Подъемы наискось «полуелочкой»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спусков и подьемов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40DA2" w:rsidRDefault="00F40DA2" w:rsidP="00F40DA2">
            <w:pPr>
              <w:shd w:val="clear" w:color="auto" w:fill="FFFFFF"/>
              <w:spacing w:after="0" w:line="269" w:lineRule="exact"/>
              <w:ind w:firstLine="3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Пере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дача мяча двумя руками сверху на месте и по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сле передачи вперед. Встречные и линейные эстафеты. </w:t>
            </w:r>
          </w:p>
          <w:p w:rsidR="008E231F" w:rsidRPr="00A83DDB" w:rsidRDefault="008E231F" w:rsidP="00F40DA2">
            <w:pPr>
              <w:shd w:val="clear" w:color="auto" w:fill="FFFFFF"/>
              <w:spacing w:after="0" w:line="269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нижней прямой подачи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со свер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стниками в процессе совместного освоения техники игровых действий и приемов, соблюдать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жительно относиться к сопернику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управлять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своими эмоциями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74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Одновременный одношажный ход, Спуски в различных стойках, Спуски  с подъемом различных предметов. 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</w:t>
            </w:r>
            <w:r w:rsidRPr="00A83DDB">
              <w:rPr>
                <w:rFonts w:ascii="Times New Roman" w:hAnsi="Times New Roman"/>
                <w:b/>
                <w:bCs/>
                <w:color w:val="5C565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проводить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самостоятельные занятий лыжными гонками,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лыжным гонкам </w:t>
            </w:r>
          </w:p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Одновременный одношажный ход, Подъемы наискось «Полуелочкой»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Развитие выносливости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Оценить технику выполнения одновременно одношажного хода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F40DA2" w:rsidRDefault="00F40DA2" w:rsidP="00F40DA2">
            <w:pPr>
              <w:shd w:val="clear" w:color="auto" w:fill="FFFFFF"/>
              <w:spacing w:after="0" w:line="274" w:lineRule="exact"/>
              <w:ind w:firstLine="2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Передвижения в стойке.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Встречные и линейные эстафеты с передачами мяча. Подвижные игры с элементами в/б</w:t>
            </w:r>
          </w:p>
          <w:p w:rsidR="008E231F" w:rsidRPr="00A83DDB" w:rsidRDefault="008E231F" w:rsidP="00F40DA2">
            <w:pPr>
              <w:shd w:val="clear" w:color="auto" w:fill="FFFFFF"/>
              <w:spacing w:after="0" w:line="27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приема и передач мяча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4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Описывать технику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со свер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стниками в процессе совместного освоения техники игровых действий и приемов, соблюдать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жительно относиться к сопернику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управлять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своими эмоциями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Смена ходов во время движения по дистанции. Повороты переступанием в движении.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</w:t>
            </w:r>
            <w:r w:rsidRPr="00A83DDB">
              <w:rPr>
                <w:rFonts w:ascii="Times New Roman" w:hAnsi="Times New Roman"/>
                <w:b/>
                <w:bCs/>
                <w:color w:val="5C565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проводить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самостоятельные занятий лыжными гонками,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лыжным гонкам </w:t>
            </w:r>
          </w:p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Смена ходов во время движения по дистанции. Повороты переступанием в движении.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смены ходов во время движения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B66A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F40DA2" w:rsidRDefault="00F40DA2" w:rsidP="00F40DA2">
            <w:pPr>
              <w:shd w:val="clear" w:color="auto" w:fill="FFFFFF"/>
              <w:spacing w:after="0" w:line="274" w:lineRule="exact"/>
              <w:ind w:firstLine="2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Пере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дача мяча двумя руками сверху на месте и по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сле передачи вперед. Подвижные игры с элементами в/б</w:t>
            </w:r>
          </w:p>
          <w:p w:rsidR="008E231F" w:rsidRPr="00A83DDB" w:rsidRDefault="008E231F" w:rsidP="00F40DA2">
            <w:pPr>
              <w:shd w:val="clear" w:color="auto" w:fill="FFFFFF"/>
              <w:spacing w:after="0" w:line="27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приема и передачи мяча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40DA2" w:rsidRPr="00A83DDB" w:rsidRDefault="00F40DA2" w:rsidP="00F40DA2">
            <w:pPr>
              <w:pStyle w:val="a8"/>
              <w:ind w:firstLine="24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Выявлять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особенности в приросте показателей физического развития в течение учебного года, сравнивать их с возрастными стандартами.</w:t>
            </w:r>
          </w:p>
          <w:p w:rsidR="00F40DA2" w:rsidRPr="00A83DDB" w:rsidRDefault="00F40DA2" w:rsidP="00F40DA2">
            <w:pPr>
              <w:spacing w:after="0" w:line="240" w:lineRule="auto"/>
              <w:ind w:firstLine="39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со свер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стниками в процессе совместного освоения техники игровых действий и приемов, соблюдать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жительно относиться к сопернику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управлять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своими эмоциями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40DA2" w:rsidRPr="00A83DDB" w:rsidRDefault="00F40DA2" w:rsidP="00F40DA2">
            <w:pPr>
              <w:shd w:val="clear" w:color="auto" w:fill="FFFFFF"/>
              <w:spacing w:after="0" w:line="26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B66ADB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Смена ходов во время движения по дистанции. Повороты переступанием в движении.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</w:t>
            </w:r>
            <w:r w:rsidRPr="00A83DDB">
              <w:rPr>
                <w:rFonts w:ascii="Times New Roman" w:hAnsi="Times New Roman"/>
                <w:b/>
                <w:bCs/>
                <w:color w:val="5C565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проводить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самостоятельные занятий лыжными гонками,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лыжным гонкам </w:t>
            </w:r>
          </w:p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B66ADB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Спуски в различных стойках, повороты переступанием. Торможение.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торможения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:rsidR="00F40DA2" w:rsidRDefault="00F40DA2" w:rsidP="00F40DA2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Прием мяча снизу двумя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руками над собой. Эстафеты. </w:t>
            </w: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Игра в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мини-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волейбол</w:t>
            </w:r>
          </w:p>
          <w:p w:rsidR="008E231F" w:rsidRPr="00A83DDB" w:rsidRDefault="008E231F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приема и передачи мяча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40DA2" w:rsidRPr="00A83DDB" w:rsidRDefault="00F40DA2" w:rsidP="00F40DA2">
            <w:pPr>
              <w:pStyle w:val="a8"/>
              <w:ind w:firstLine="1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Самостоятельно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осваивать упражнения с различной оздоровительной направленностью и составлять из них соответствующие комплексы.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 Анализировать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движений и предупреждать появление ошибок в процессе ее освоения.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жительно относиться к сопернику</w:t>
            </w:r>
          </w:p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6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Спуски в различных стойках, повороты переступанием. Торможение.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спусков и торможений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ind w:firstLine="397"/>
              <w:jc w:val="both"/>
              <w:rPr>
                <w:color w:val="8E8F94"/>
                <w:sz w:val="20"/>
                <w:szCs w:val="20"/>
                <w:lang w:bidi="he-IL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передви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жения на лыжах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,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осваивать ее са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мостоятельно, выявляя и устраняя типичные ошибки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Моделировать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способы пере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движения на лыжах в зависимости от особенностей лыжной трассы, применять передвижение на лы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жах для развития физических ка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честв, контролировать физическую нагрузку по частоте сердечных со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кращений.</w:t>
            </w:r>
            <w:r w:rsidRPr="00A83DDB">
              <w:rPr>
                <w:sz w:val="20"/>
                <w:szCs w:val="20"/>
                <w:lang w:bidi="he-IL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</w:t>
            </w:r>
            <w:r w:rsidRPr="00A83DDB">
              <w:rPr>
                <w:rFonts w:ascii="Times New Roman" w:hAnsi="Times New Roman"/>
                <w:b/>
                <w:bCs/>
                <w:color w:val="5C565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 проводить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самостоятельные занятий лыжными гонками,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составлять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их содержание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планировать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 системе занятий физической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лыжным гонкам </w:t>
            </w:r>
          </w:p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F74943" w:rsidRDefault="00F74943" w:rsidP="00F40DA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Развитие выносливости. Эстафеты на лыжах.</w:t>
            </w:r>
          </w:p>
          <w:p w:rsidR="007C57B5" w:rsidRPr="00A83DDB" w:rsidRDefault="007C57B5" w:rsidP="00F40DA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к ГТО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лыжных ходов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Бег на лыжах 1000мю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F74943" w:rsidRDefault="00A25DAF" w:rsidP="00F40DA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Волейбол. </w:t>
            </w:r>
            <w:r w:rsidR="00F74943" w:rsidRPr="00A83DDB">
              <w:rPr>
                <w:rFonts w:ascii="Times New Roman" w:eastAsia="Times New Roman" w:hAnsi="Times New Roman"/>
                <w:sz w:val="20"/>
                <w:szCs w:val="20"/>
              </w:rPr>
              <w:t>Встречные и линейные эстафеты с передачами мяча. Подвижные игры с элементами в/б</w:t>
            </w:r>
          </w:p>
          <w:p w:rsidR="008E231F" w:rsidRPr="00A83DDB" w:rsidRDefault="008E231F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Закрепление техники владения мячом и развитие координационных способностей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F40DA2">
            <w:pPr>
              <w:pStyle w:val="a8"/>
              <w:ind w:firstLine="24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величину нагрузки по показателю частоты сердечных сокращений, регистрировать (измерять) ее разными способами</w:t>
            </w:r>
          </w:p>
          <w:p w:rsidR="00F74943" w:rsidRPr="00A83DDB" w:rsidRDefault="00F74943" w:rsidP="00F40DA2">
            <w:pPr>
              <w:pStyle w:val="a8"/>
              <w:ind w:firstLine="1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Анализировать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движений и предупреждать появление ошибок в процессе ее освоения. </w:t>
            </w:r>
          </w:p>
          <w:p w:rsidR="00F74943" w:rsidRPr="00A83DDB" w:rsidRDefault="00F74943" w:rsidP="00F40DA2">
            <w:pPr>
              <w:spacing w:after="0" w:line="240" w:lineRule="auto"/>
              <w:ind w:firstLine="39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со свер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стниками в процессе совместного освоения техники игровых действий и приемов, соблюдать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жительно относиться к сопернику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управлять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своими эмоциями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74943" w:rsidRPr="00A83DDB" w:rsidRDefault="00F74943" w:rsidP="00F40DA2">
            <w:pPr>
              <w:shd w:val="clear" w:color="auto" w:fill="FFFFFF"/>
              <w:spacing w:after="0" w:line="269" w:lineRule="exact"/>
              <w:ind w:firstLine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 w:line="278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Прием мяча снизу двумя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руками над собой. Эстафеты. </w:t>
            </w: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Игра в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мини-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волейбол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Закрепление техники приема и передачи мяча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 w:line="26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8" w:type="dxa"/>
            <w:shd w:val="clear" w:color="auto" w:fill="auto"/>
          </w:tcPr>
          <w:p w:rsidR="00F74943" w:rsidRPr="00A83DDB" w:rsidRDefault="007C57B5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Передвижения в стойке.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При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ем мяча снизу двумя руками над собой и на сетку. </w:t>
            </w:r>
            <w:r w:rsidR="00A25DAF" w:rsidRPr="00A83DDB">
              <w:rPr>
                <w:rFonts w:ascii="Times New Roman" w:eastAsia="Times New Roman" w:hAnsi="Times New Roman"/>
                <w:sz w:val="20"/>
                <w:szCs w:val="20"/>
              </w:rPr>
              <w:t>Эстафеты</w:t>
            </w:r>
            <w:r w:rsidR="00A25DA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Игра в мини-волейбол</w:t>
            </w:r>
          </w:p>
        </w:tc>
        <w:tc>
          <w:tcPr>
            <w:tcW w:w="567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 w:line="25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передвижения в стойке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 w:line="25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 w:line="25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F74943" w:rsidRPr="00A83DDB" w:rsidRDefault="00F74943" w:rsidP="00F40DA2">
            <w:pPr>
              <w:shd w:val="clear" w:color="auto" w:fill="FFFFFF"/>
              <w:spacing w:after="0" w:line="26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74943" w:rsidRPr="00A83DDB" w:rsidRDefault="00F74943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40DA2" w:rsidRPr="00A83DDB" w:rsidTr="00887EF1">
        <w:tc>
          <w:tcPr>
            <w:tcW w:w="568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54" w:lineRule="exact"/>
              <w:ind w:hanging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40DA2" w:rsidRPr="00A83DDB" w:rsidRDefault="00F40DA2" w:rsidP="00F40DA2">
            <w:pPr>
              <w:shd w:val="clear" w:color="auto" w:fill="FFFFFF"/>
              <w:spacing w:after="0" w:line="26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F40DA2" w:rsidRPr="00A83DDB" w:rsidRDefault="00F40DA2" w:rsidP="00F40DA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A83DDB" w:rsidRPr="00A83DDB" w:rsidRDefault="00A83DDB" w:rsidP="00A83DD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83DDB" w:rsidRPr="00A83DDB" w:rsidRDefault="00A83DDB" w:rsidP="00A83DD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83DDB">
        <w:rPr>
          <w:rFonts w:ascii="Times New Roman" w:hAnsi="Times New Roman"/>
          <w:b/>
          <w:sz w:val="20"/>
          <w:szCs w:val="20"/>
        </w:rPr>
        <w:t>5 класс (4 четверть)</w:t>
      </w:r>
    </w:p>
    <w:p w:rsidR="00A83DDB" w:rsidRPr="00A83DDB" w:rsidRDefault="00A83DDB" w:rsidP="00A83DD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406"/>
        <w:gridCol w:w="567"/>
        <w:gridCol w:w="1850"/>
        <w:gridCol w:w="2125"/>
        <w:gridCol w:w="1986"/>
        <w:gridCol w:w="2977"/>
        <w:gridCol w:w="1417"/>
        <w:gridCol w:w="1134"/>
        <w:gridCol w:w="709"/>
      </w:tblGrid>
      <w:tr w:rsidR="00F74943" w:rsidRPr="00A83DDB" w:rsidTr="00887EF1">
        <w:trPr>
          <w:trHeight w:val="450"/>
        </w:trPr>
        <w:tc>
          <w:tcPr>
            <w:tcW w:w="564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961" w:type="dxa"/>
            <w:gridSpan w:val="3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Планируемые </w:t>
            </w:r>
            <w:r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результаты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Планируемая деятельность учащихся (УУД)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Виды</w:t>
            </w:r>
          </w:p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контроля,</w:t>
            </w:r>
          </w:p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измерители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74943" w:rsidRPr="00A83DDB" w:rsidRDefault="00F74943" w:rsidP="00A83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F74943" w:rsidRPr="00A83DDB" w:rsidTr="00887EF1">
        <w:trPr>
          <w:trHeight w:val="270"/>
        </w:trPr>
        <w:tc>
          <w:tcPr>
            <w:tcW w:w="564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0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kern w:val="24"/>
                <w:sz w:val="20"/>
                <w:szCs w:val="20"/>
              </w:rPr>
              <w:t>П</w:t>
            </w:r>
            <w:r w:rsidRPr="00A83DDB">
              <w:rPr>
                <w:rFonts w:ascii="Times New Roman" w:hAnsi="Times New Roman"/>
                <w:bCs/>
                <w:kern w:val="24"/>
                <w:sz w:val="20"/>
                <w:szCs w:val="20"/>
              </w:rPr>
              <w:t xml:space="preserve">редметные 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:rsidR="00F74943" w:rsidRPr="00A83DDB" w:rsidRDefault="00F74943" w:rsidP="00A83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943" w:rsidRPr="00A83DDB" w:rsidTr="00887EF1">
        <w:tc>
          <w:tcPr>
            <w:tcW w:w="564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0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F74943" w:rsidRPr="00A83DDB" w:rsidRDefault="00F74943" w:rsidP="00A83D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2CFF" w:rsidRPr="00A83DDB" w:rsidTr="00887EF1">
        <w:tc>
          <w:tcPr>
            <w:tcW w:w="564" w:type="dxa"/>
            <w:shd w:val="clear" w:color="auto" w:fill="auto"/>
          </w:tcPr>
          <w:p w:rsidR="00B12CFF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06" w:type="dxa"/>
            <w:shd w:val="clear" w:color="auto" w:fill="auto"/>
          </w:tcPr>
          <w:p w:rsidR="00B12CFF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</w:rPr>
              <w:t xml:space="preserve">Волейбол.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Передвижения в стойке. Передача мяча двумя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руками сверху в парах.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Игра в ми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ни-волейбол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E231F" w:rsidRPr="00A83DDB" w:rsidRDefault="008E231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приема и передач мяча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B12CFF" w:rsidRDefault="00B12CFF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B5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уметь логически грамотно излагать, аргументировать 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босновывать соб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ственную точку зрения,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доводить ее до собеседника.</w:t>
            </w:r>
          </w:p>
          <w:p w:rsidR="00B12CFF" w:rsidRPr="00764899" w:rsidRDefault="00B12CFF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B5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тников.</w:t>
            </w:r>
          </w:p>
          <w:p w:rsidR="00B12CFF" w:rsidRPr="00764899" w:rsidRDefault="00B12CFF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B5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: уметь передвигаться в стойке, передавать мяч на месте, в парах, передавать мяч различными способами, уметь выполнять нижнюю подачу мяча,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корректировать технику выпол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изученных элементов волейбо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применять ранее изученные элементы волейбола в игровых заданиях и в учебной игре. Уметь понимать жесты и условные знаки судьи по волейболу. Уметь играть  в волейбол по упрощенным правилам, правильно выполнять тактические действия.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B12CFF" w:rsidRPr="00764899" w:rsidRDefault="00B12CFF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го отношения к занятиям физической культурой. Развитие мотивов уче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бной деятельности, личного смысла учения, учебной деяте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льност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 доброжелательности, сопережи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вания к чувствам других людей, развитие навыков сотруд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ничества умен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ия не создавать конфликты.</w:t>
            </w:r>
          </w:p>
          <w:p w:rsidR="00B12CFF" w:rsidRPr="00764899" w:rsidRDefault="00B12CFF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про являть свои физические качества.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12CFF" w:rsidRPr="00A83DDB" w:rsidRDefault="00B12CFF" w:rsidP="00A83DDB">
            <w:pPr>
              <w:spacing w:after="24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со свер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стниками в процессе совместного освоения техники игровых действий и приемов, соблюдать прави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ла безопасности. </w:t>
            </w:r>
          </w:p>
          <w:p w:rsidR="00B12CFF" w:rsidRPr="00A83DDB" w:rsidRDefault="00B12CFF" w:rsidP="00A83DDB">
            <w:pPr>
              <w:spacing w:after="24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Моделировать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технику игровых действий и приемов. </w:t>
            </w:r>
          </w:p>
          <w:p w:rsidR="00B12CFF" w:rsidRPr="00A83DDB" w:rsidRDefault="00B12CFF" w:rsidP="00A83DDB">
            <w:pPr>
              <w:spacing w:after="240" w:line="360" w:lineRule="auto"/>
              <w:jc w:val="both"/>
              <w:rPr>
                <w:rFonts w:ascii="Times New Roman" w:hAnsi="Times New Roman"/>
                <w:color w:val="96929C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игры, ува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жительно относиться к сопернику и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управлять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своими эмоциями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. </w:t>
            </w:r>
          </w:p>
          <w:p w:rsidR="00B12CFF" w:rsidRPr="00A83DDB" w:rsidRDefault="00B12CFF" w:rsidP="00A83DDB">
            <w:pPr>
              <w:spacing w:after="24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Применять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подбора одежды для занятий на открытом воздухе.</w:t>
            </w:r>
          </w:p>
          <w:p w:rsidR="00B12CFF" w:rsidRPr="00A83DDB" w:rsidRDefault="00B12CFF" w:rsidP="00A83DDB">
            <w:pPr>
              <w:shd w:val="clear" w:color="auto" w:fill="FFFFFF"/>
              <w:spacing w:after="24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iCs/>
                <w:spacing w:val="-2"/>
                <w:sz w:val="20"/>
                <w:szCs w:val="20"/>
              </w:rPr>
              <w:t>Уметь</w:t>
            </w: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играть в волейбол по упрощенным правилам; выполнять пра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вильно технические действия</w:t>
            </w:r>
          </w:p>
          <w:p w:rsidR="00B12CFF" w:rsidRPr="00A83DDB" w:rsidRDefault="00B12CFF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Оценка техники приема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мяча снизу 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двумя руками</w:t>
            </w:r>
          </w:p>
        </w:tc>
        <w:tc>
          <w:tcPr>
            <w:tcW w:w="1134" w:type="dxa"/>
            <w:shd w:val="clear" w:color="auto" w:fill="auto"/>
          </w:tcPr>
          <w:p w:rsidR="00B12CFF" w:rsidRDefault="001E781A" w:rsidP="00A83DDB">
            <w:pPr>
              <w:shd w:val="clear" w:color="auto" w:fill="FFFFFF"/>
              <w:spacing w:after="0" w:line="27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1E781A" w:rsidRPr="00A83DDB" w:rsidRDefault="001E781A" w:rsidP="00A83DDB">
            <w:pPr>
              <w:shd w:val="clear" w:color="auto" w:fill="FFFFFF"/>
              <w:spacing w:after="0" w:line="274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2CFF" w:rsidRPr="00A83DDB" w:rsidTr="00887EF1">
        <w:tc>
          <w:tcPr>
            <w:tcW w:w="564" w:type="dxa"/>
            <w:shd w:val="clear" w:color="auto" w:fill="auto"/>
          </w:tcPr>
          <w:p w:rsidR="00B12CFF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B66A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06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Передача мяча двумя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руками сверху в парах. Прием мяча снизу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двумя руками над собой и на сетку. Игра в ми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ни-волейбол</w:t>
            </w:r>
          </w:p>
        </w:tc>
        <w:tc>
          <w:tcPr>
            <w:tcW w:w="567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Овладение техникой приема и передач мяча </w:t>
            </w:r>
          </w:p>
        </w:tc>
        <w:tc>
          <w:tcPr>
            <w:tcW w:w="2125" w:type="dxa"/>
            <w:vMerge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12CFF" w:rsidRPr="00A83DDB" w:rsidRDefault="00B12CFF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1E781A" w:rsidRDefault="001E781A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B12CFF" w:rsidRPr="00A83DDB" w:rsidRDefault="001E781A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2CFF" w:rsidRPr="00A83DDB" w:rsidTr="00887EF1">
        <w:tc>
          <w:tcPr>
            <w:tcW w:w="564" w:type="dxa"/>
            <w:shd w:val="clear" w:color="auto" w:fill="auto"/>
          </w:tcPr>
          <w:p w:rsidR="00B12CFF" w:rsidRPr="00A83DDB" w:rsidRDefault="00B66AD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406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Передача мяча двумя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руками сверху в парах. Прием мяча снизу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двумя руками над собой и на сетку. Эстафеты. </w:t>
            </w:r>
          </w:p>
        </w:tc>
        <w:tc>
          <w:tcPr>
            <w:tcW w:w="567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приема мяча снизу двумя руками</w:t>
            </w:r>
          </w:p>
        </w:tc>
        <w:tc>
          <w:tcPr>
            <w:tcW w:w="2125" w:type="dxa"/>
            <w:vMerge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4" w:lineRule="exact"/>
              <w:ind w:firstLine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12CFF" w:rsidRPr="00A83DDB" w:rsidRDefault="00B12CFF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B12CFF" w:rsidRDefault="001E781A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1E781A" w:rsidRPr="00A83DDB" w:rsidRDefault="001E781A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25DAF" w:rsidRPr="00A83DDB" w:rsidTr="00887EF1">
        <w:trPr>
          <w:trHeight w:val="1380"/>
        </w:trPr>
        <w:tc>
          <w:tcPr>
            <w:tcW w:w="564" w:type="dxa"/>
            <w:shd w:val="clear" w:color="auto" w:fill="auto"/>
          </w:tcPr>
          <w:p w:rsidR="00A25DAF" w:rsidRPr="00A83DDB" w:rsidRDefault="00B66AD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406" w:type="dxa"/>
            <w:shd w:val="clear" w:color="auto" w:fill="auto"/>
          </w:tcPr>
          <w:p w:rsidR="00A25DAF" w:rsidRDefault="00A25DAF" w:rsidP="00A83D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Прием мяча снизу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двумя руками над собой и на сетку. Нижняя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прямая подача с 3—6 м. Эстафеты. Игра в ми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ни-волейбол</w:t>
            </w:r>
          </w:p>
          <w:p w:rsidR="008E231F" w:rsidRPr="00A83DDB" w:rsidRDefault="008E231F" w:rsidP="00A83DD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A25DAF" w:rsidRPr="00A83DDB" w:rsidRDefault="00A25DA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A25DAF" w:rsidRPr="00A83DDB" w:rsidRDefault="00A25DAF" w:rsidP="00A83DDB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нижней прямой подачи</w:t>
            </w:r>
          </w:p>
        </w:tc>
        <w:tc>
          <w:tcPr>
            <w:tcW w:w="2125" w:type="dxa"/>
            <w:vMerge/>
            <w:shd w:val="clear" w:color="auto" w:fill="auto"/>
          </w:tcPr>
          <w:p w:rsidR="00A25DAF" w:rsidRPr="00A83DDB" w:rsidRDefault="00A25DAF" w:rsidP="00A83DDB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A25DAF" w:rsidRPr="00A83DDB" w:rsidRDefault="00A25DAF" w:rsidP="00A83DDB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25DAF" w:rsidRPr="00A83DDB" w:rsidRDefault="00A25DAF" w:rsidP="00A8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25DAF" w:rsidRPr="00A83DDB" w:rsidRDefault="00A25DAF" w:rsidP="00A83DDB">
            <w:pPr>
              <w:shd w:val="clear" w:color="auto" w:fill="FFFFFF"/>
              <w:spacing w:after="0" w:line="26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ники ниж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ней прямой </w:t>
            </w:r>
            <w:r w:rsidRPr="00A83DD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>подачи</w:t>
            </w:r>
          </w:p>
        </w:tc>
        <w:tc>
          <w:tcPr>
            <w:tcW w:w="1134" w:type="dxa"/>
            <w:shd w:val="clear" w:color="auto" w:fill="auto"/>
          </w:tcPr>
          <w:p w:rsidR="00A25DAF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A25DAF" w:rsidRPr="00A83DDB" w:rsidRDefault="00A25DA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2CFF" w:rsidRPr="00A83DDB" w:rsidTr="00887EF1">
        <w:tc>
          <w:tcPr>
            <w:tcW w:w="564" w:type="dxa"/>
            <w:shd w:val="clear" w:color="auto" w:fill="auto"/>
          </w:tcPr>
          <w:p w:rsidR="00B12CFF" w:rsidRPr="00A83DDB" w:rsidRDefault="007C57B5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B66AD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06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Нижняя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прямая подача с 3—6 м. Эстафеты. Игра в ми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ни-волейбол</w:t>
            </w:r>
          </w:p>
        </w:tc>
        <w:tc>
          <w:tcPr>
            <w:tcW w:w="567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тактики игры</w:t>
            </w:r>
          </w:p>
        </w:tc>
        <w:tc>
          <w:tcPr>
            <w:tcW w:w="2125" w:type="dxa"/>
            <w:vMerge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B12CFF" w:rsidRPr="00A83DDB" w:rsidRDefault="00B12CFF" w:rsidP="00A83DDB">
            <w:pPr>
              <w:shd w:val="clear" w:color="auto" w:fill="FFFFFF"/>
              <w:spacing w:after="0" w:line="26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B12CFF" w:rsidRDefault="001E781A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1E781A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B12CFF" w:rsidRPr="00A83DDB" w:rsidRDefault="00B12CFF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60C5E" w:rsidRPr="00A83DDB" w:rsidTr="00887EF1">
        <w:trPr>
          <w:trHeight w:val="2547"/>
        </w:trPr>
        <w:tc>
          <w:tcPr>
            <w:tcW w:w="564" w:type="dxa"/>
            <w:shd w:val="clear" w:color="auto" w:fill="auto"/>
          </w:tcPr>
          <w:p w:rsidR="00C60C5E" w:rsidRPr="00A83DDB" w:rsidRDefault="00C60C5E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B66A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shd w:val="clear" w:color="auto" w:fill="auto"/>
          </w:tcPr>
          <w:p w:rsidR="00C60C5E" w:rsidRPr="00A83DDB" w:rsidRDefault="00C60C5E" w:rsidP="00A83DDB">
            <w:pPr>
              <w:shd w:val="clear" w:color="auto" w:fill="FFFFFF"/>
              <w:spacing w:after="0" w:line="28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Баскетбол.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Стойка и передвижения игрока. Вырывание </w:t>
            </w:r>
            <w:r w:rsidRPr="00A83DD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и выбивание мяча. Бросок одной рукой от плеча на месте.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Игра в мини-баскетбол. </w:t>
            </w:r>
            <w:r w:rsidRPr="00A83DD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Развитие координационных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C60C5E" w:rsidRPr="00A83DDB" w:rsidRDefault="00C60C5E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C60C5E" w:rsidRDefault="00C60C5E" w:rsidP="00A83DD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передвижений игрока</w:t>
            </w:r>
          </w:p>
          <w:p w:rsidR="00C60C5E" w:rsidRPr="00A83DDB" w:rsidRDefault="00C60C5E" w:rsidP="00A83DDB">
            <w:pPr>
              <w:shd w:val="clear" w:color="auto" w:fill="FFFFFF"/>
              <w:spacing w:after="0" w:line="269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броска  мяча</w:t>
            </w:r>
            <w:r w:rsidRPr="00A83DD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 одной рукой от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C60C5E" w:rsidRPr="00764899" w:rsidRDefault="00C60C5E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B5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Коммуникативные: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навыки и способность на уроках Ф.К.,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предупреждать конфликтные ситуации, уметь логически грамотно излагать, аргументиров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ать и обосновывать точку зрения.   </w:t>
            </w:r>
            <w:r w:rsidRPr="00415B5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адекватно понимать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тников. </w:t>
            </w:r>
            <w:r w:rsidRPr="004C36E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 уметь передвигаться в стойке, делать броски из различных положений; уметь выполнять приём (ведение-остановка-бросок);вырывание и выбивание мяча;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корректировать технику выполне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изученных элементов баскет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бола.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пони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мать жесты и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словные знаки  судьи по баскет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болу.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C60C5E" w:rsidRPr="00764899" w:rsidRDefault="00C60C5E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доброжелательности,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развитие навыков сотрудничества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умение не соз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давать конфликты. 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 проявлять свои физические качества. Развитие мотивов бережного отношения к собственному здоровью и здоровью окружающих,  поиск информ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ации по вопросам развития современных оздоровитель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ных систем.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60C5E" w:rsidRPr="00A83DDB" w:rsidRDefault="00C60C5E" w:rsidP="00A83DDB">
            <w:pPr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96929C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Организовывать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совместные за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нятия баскетболом со сверстника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ми, осуществлять судейство игры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игровых</w:t>
            </w:r>
            <w:r w:rsidRPr="00A83DDB">
              <w:rPr>
                <w:rFonts w:ascii="Times New Roman" w:hAnsi="Times New Roman"/>
                <w:color w:val="96929C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действий и приемов.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правила игры.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Определять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степень утомления организма во время игровой дея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тельности, использовать игровые действия баскетбола для развития физических качеств</w:t>
            </w:r>
          </w:p>
          <w:p w:rsidR="00C60C5E" w:rsidRPr="00A83DDB" w:rsidRDefault="00C60C5E" w:rsidP="00A83DDB">
            <w:pPr>
              <w:shd w:val="clear" w:color="auto" w:fill="FFFFFF"/>
              <w:spacing w:after="0" w:line="240" w:lineRule="auto"/>
              <w:ind w:hanging="5"/>
              <w:rPr>
                <w:rFonts w:ascii="Times New Roman" w:hAnsi="Times New Roman"/>
                <w:color w:val="96929C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iCs/>
                <w:spacing w:val="-2"/>
                <w:sz w:val="20"/>
                <w:szCs w:val="20"/>
              </w:rPr>
              <w:t>Уметь</w:t>
            </w: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играть в баскетбол по упро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щенным правилам; выполнять пра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вильно технические действия в игре</w:t>
            </w:r>
          </w:p>
        </w:tc>
        <w:tc>
          <w:tcPr>
            <w:tcW w:w="1417" w:type="dxa"/>
            <w:shd w:val="clear" w:color="auto" w:fill="auto"/>
          </w:tcPr>
          <w:p w:rsidR="00C60C5E" w:rsidRPr="00A83DDB" w:rsidRDefault="00C60C5E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C60C5E" w:rsidRDefault="00C60C5E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C60C5E" w:rsidRDefault="00702A29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C60C5E" w:rsidRPr="00A83DDB" w:rsidRDefault="00C60C5E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60C5E" w:rsidRPr="00A83DDB" w:rsidRDefault="00C60C5E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66ADB" w:rsidRPr="00A83DDB" w:rsidTr="00C60C5E">
        <w:trPr>
          <w:trHeight w:val="322"/>
        </w:trPr>
        <w:tc>
          <w:tcPr>
            <w:tcW w:w="564" w:type="dxa"/>
            <w:shd w:val="clear" w:color="auto" w:fill="auto"/>
          </w:tcPr>
          <w:p w:rsidR="00B66ADB" w:rsidRDefault="00B66AD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6" w:type="dxa"/>
            <w:shd w:val="clear" w:color="auto" w:fill="auto"/>
          </w:tcPr>
          <w:p w:rsidR="00B66ADB" w:rsidRPr="00A83DDB" w:rsidRDefault="00B66ADB" w:rsidP="00A83DDB">
            <w:pPr>
              <w:shd w:val="clear" w:color="auto" w:fill="FFFFFF"/>
              <w:spacing w:after="0" w:line="283" w:lineRule="exact"/>
              <w:ind w:hanging="10"/>
              <w:rPr>
                <w:rFonts w:ascii="Times New Roman" w:eastAsia="Times New Roman" w:hAnsi="Times New Roman"/>
                <w:spacing w:val="3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B66ADB" w:rsidRPr="00A83DDB" w:rsidRDefault="00B66ADB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0" w:type="dxa"/>
            <w:shd w:val="clear" w:color="auto" w:fill="auto"/>
          </w:tcPr>
          <w:p w:rsidR="00B66ADB" w:rsidRPr="00A83DDB" w:rsidRDefault="00B66ADB" w:rsidP="00A83DDB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B66ADB" w:rsidRPr="00A83DDB" w:rsidRDefault="00B66ADB" w:rsidP="00A83DDB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B66ADB" w:rsidRPr="00764899" w:rsidRDefault="00B66ADB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66ADB" w:rsidRPr="00A83DDB" w:rsidRDefault="00B66ADB" w:rsidP="00A83DDB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66ADB" w:rsidRPr="00702A29" w:rsidRDefault="00702A29" w:rsidP="00702A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2A2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66ADB" w:rsidRDefault="00B66ADB" w:rsidP="00C60C5E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B66ADB" w:rsidRDefault="00702A29" w:rsidP="00C60C5E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B66ADB" w:rsidRDefault="00B66ADB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702A29" w:rsidTr="00702A29">
              <w:tc>
                <w:tcPr>
                  <w:tcW w:w="360" w:type="dxa"/>
                </w:tcPr>
                <w:p w:rsidR="00702A29" w:rsidRDefault="00702A29" w:rsidP="00A83DDB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</w:tcPr>
                <w:p w:rsidR="00702A29" w:rsidRDefault="00702A29" w:rsidP="00A83DDB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</w:tcPr>
                <w:p w:rsidR="00702A29" w:rsidRDefault="00702A29" w:rsidP="00A83DDB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</w:tcPr>
                <w:p w:rsidR="00702A29" w:rsidRDefault="00702A29" w:rsidP="00A83DDB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</w:tcPr>
                <w:p w:rsidR="00702A29" w:rsidRDefault="00702A29" w:rsidP="00A83DDB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B66ADB" w:rsidRPr="00A83DDB" w:rsidRDefault="00B66ADB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C60C5E">
        <w:trPr>
          <w:trHeight w:val="1594"/>
        </w:trPr>
        <w:tc>
          <w:tcPr>
            <w:tcW w:w="564" w:type="dxa"/>
            <w:shd w:val="clear" w:color="auto" w:fill="auto"/>
          </w:tcPr>
          <w:p w:rsidR="00702A29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702A29">
            <w:pPr>
              <w:shd w:val="clear" w:color="auto" w:fill="FFFFFF"/>
              <w:spacing w:after="0" w:line="283" w:lineRule="exact"/>
              <w:ind w:hanging="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Сочетание приемов </w:t>
            </w:r>
            <w:r w:rsidRPr="00A83DDB">
              <w:rPr>
                <w:rFonts w:ascii="Times New Roman" w:eastAsia="Times New Roman" w:hAnsi="Times New Roman"/>
                <w:i/>
                <w:iCs/>
                <w:spacing w:val="3"/>
                <w:sz w:val="20"/>
                <w:szCs w:val="20"/>
              </w:rPr>
              <w:t>(ве</w:t>
            </w:r>
            <w:r w:rsidRPr="00A83DDB">
              <w:rPr>
                <w:rFonts w:ascii="Times New Roman" w:eastAsia="Times New Roman" w:hAnsi="Times New Roman"/>
                <w:i/>
                <w:iCs/>
                <w:spacing w:val="2"/>
                <w:sz w:val="20"/>
                <w:szCs w:val="20"/>
              </w:rPr>
              <w:t xml:space="preserve">дение - остановка - бросок). </w:t>
            </w:r>
            <w:r w:rsidRPr="00A83DD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Нападение бы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стрым прорывом. Игра в мини-баскетбол. </w:t>
            </w:r>
          </w:p>
          <w:p w:rsidR="00702A29" w:rsidRPr="00A83DDB" w:rsidRDefault="00702A29" w:rsidP="00702A29">
            <w:pPr>
              <w:shd w:val="clear" w:color="auto" w:fill="FFFFFF"/>
              <w:spacing w:after="0" w:line="28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702A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702A29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организаторскими умениями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C60C5E">
        <w:trPr>
          <w:trHeight w:val="230"/>
        </w:trPr>
        <w:tc>
          <w:tcPr>
            <w:tcW w:w="564" w:type="dxa"/>
            <w:shd w:val="clear" w:color="auto" w:fill="auto"/>
          </w:tcPr>
          <w:p w:rsidR="00702A29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702A29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Позиционное нападение через скрестный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выход. Игра в мини-баскетбол. Развитие ко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ординационных качеств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702A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702A29">
            <w:pPr>
              <w:shd w:val="clear" w:color="auto" w:fill="FFFFFF"/>
              <w:spacing w:after="0" w:line="254" w:lineRule="exact"/>
              <w:ind w:firstLine="19"/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>игрой и комплексное развитие психомоторных способностей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02A29" w:rsidRPr="00A83DDB" w:rsidRDefault="00702A29" w:rsidP="00702A29">
            <w:pPr>
              <w:shd w:val="clear" w:color="auto" w:fill="FFFFFF"/>
              <w:spacing w:after="0" w:line="283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Оценка тех</w:t>
            </w:r>
            <w:r w:rsidRPr="00A83DDB">
              <w:rPr>
                <w:rFonts w:ascii="Times New Roman" w:eastAsia="Times New Roman" w:hAnsi="Times New Roman"/>
                <w:spacing w:val="-9"/>
                <w:sz w:val="20"/>
                <w:szCs w:val="20"/>
              </w:rPr>
              <w:t xml:space="preserve">ники броска 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снизу в дви</w:t>
            </w:r>
            <w:r w:rsidRPr="00A83DDB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softHyphen/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жении</w:t>
            </w:r>
          </w:p>
          <w:p w:rsidR="00702A29" w:rsidRPr="00A83DDB" w:rsidRDefault="00702A29" w:rsidP="00702A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702A29" w:rsidRDefault="00702A29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rPr>
          <w:trHeight w:val="2681"/>
        </w:trPr>
        <w:tc>
          <w:tcPr>
            <w:tcW w:w="564" w:type="dxa"/>
            <w:shd w:val="clear" w:color="auto" w:fill="auto"/>
          </w:tcPr>
          <w:p w:rsidR="00702A29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702A29">
            <w:pPr>
              <w:shd w:val="clear" w:color="auto" w:fill="FFFFFF"/>
              <w:spacing w:after="0" w:line="283" w:lineRule="exact"/>
              <w:ind w:hanging="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Вырывание </w:t>
            </w:r>
            <w:r w:rsidRPr="00A83DD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и выбивание мяча. Бросок одной рукой от плеча на месте.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Игра в мини-баскетбол. </w:t>
            </w:r>
          </w:p>
          <w:p w:rsidR="00702A29" w:rsidRPr="00A83DDB" w:rsidRDefault="00702A29" w:rsidP="00702A29">
            <w:pPr>
              <w:shd w:val="clear" w:color="auto" w:fill="FFFFFF"/>
              <w:spacing w:after="0" w:line="283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702A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702A29">
            <w:pPr>
              <w:shd w:val="clear" w:color="auto" w:fill="FFFFFF"/>
              <w:spacing w:after="0" w:line="254" w:lineRule="exact"/>
              <w:ind w:firstLine="5"/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Овладение 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игрой и комплексное развитие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координационных</w:t>
            </w:r>
            <w:r w:rsidRPr="00A83DDB">
              <w:rPr>
                <w:rFonts w:ascii="Times New Roman" w:eastAsia="Times New Roman" w:hAnsi="Times New Roman"/>
                <w:iCs/>
                <w:spacing w:val="-5"/>
                <w:sz w:val="20"/>
                <w:szCs w:val="20"/>
              </w:rPr>
              <w:t xml:space="preserve"> способностей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83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Плавание </w:t>
            </w:r>
          </w:p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Инструктаж на уроке плавания. Техника основных способов плавания: кроль на груди, кроль на спине, плавание на спине.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Требования к технике безопасности. Освоение техники плавания.</w:t>
            </w:r>
          </w:p>
        </w:tc>
        <w:tc>
          <w:tcPr>
            <w:tcW w:w="2125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pacing w:after="0" w:line="360" w:lineRule="auto"/>
              <w:ind w:firstLine="301"/>
              <w:jc w:val="both"/>
              <w:rPr>
                <w:rFonts w:ascii="Times New Roman" w:hAnsi="Times New Roman"/>
                <w:color w:val="A19EA5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 и проводить</w:t>
            </w:r>
            <w:r w:rsidRPr="00A83DDB">
              <w:rPr>
                <w:rFonts w:ascii="Times New Roman" w:hAnsi="Times New Roman"/>
                <w:b/>
                <w:bCs/>
                <w:color w:val="655F63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самостоятельные занятий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кой подготовкой, составлять их со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 w:rsidRPr="00A83DDB">
              <w:rPr>
                <w:rFonts w:ascii="Times New Roman" w:hAnsi="Times New Roman"/>
                <w:color w:val="A19EA5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Выполнять</w:t>
            </w:r>
            <w:r w:rsidRPr="00A83DDB">
              <w:rPr>
                <w:rFonts w:ascii="Times New Roman" w:hAnsi="Times New Roman"/>
                <w:b/>
                <w:bCs/>
                <w:color w:val="655F63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ческой подготовки.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применять основные способы плавания.</w:t>
            </w: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88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История развития плавания. Основные правила соревнований. Упражнения для изучения техники плавания.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плавания</w:t>
            </w:r>
          </w:p>
        </w:tc>
        <w:tc>
          <w:tcPr>
            <w:tcW w:w="2125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8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firstLine="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88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702A29" w:rsidRPr="00A83DDB" w:rsidRDefault="00702A29" w:rsidP="00B66ADB">
            <w:pPr>
              <w:shd w:val="clear" w:color="auto" w:fill="FFFFFF"/>
              <w:spacing w:after="0" w:line="288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Футбол (мини-футбол)</w:t>
            </w: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. Техника передвижения игрока с мячом и без мяча. Освоение  ловли и передачи мяча. Игра по правилам.</w:t>
            </w:r>
          </w:p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индивидуальной техники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6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уметь логически грамотно излагать, аргументировать и обосновывать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ственную точку зрения,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доводить ее до собеседника.</w:t>
            </w:r>
          </w:p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6E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умение адекватно понимать оценку взрослого и сверст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сохранять заданную цель, контролировать свою    деятельность.</w:t>
            </w:r>
          </w:p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6E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передвигаться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по полю, знать технику  ведения мяча правой и левой,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ведение «змей-кой»; передача мяча партнеру; сочетание приемов ведения, передач и ударов по мячу, игра головой, использование корпуса. 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как выполнять финты.  Выполнение эстафет с мячом.</w:t>
            </w:r>
          </w:p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 проявлять свои физические качества. Развитие мотивов бережного отношения к собственному здоровью и здоровью окружающих,  поиск информации по вопросам разв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ития современных оздоровительных систем. 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д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оброжелательности,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развитие навыков сотрудничества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умение не создавать конфликты.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pacing w:after="0" w:line="36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Организовывать и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проводить самостоятельные занятия футбо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>лом, составлять их содержание и планировать в системе занятий фи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зической культурой.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нормативы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подготовки по футболу. </w:t>
            </w:r>
            <w:r w:rsidRPr="00A83DDB">
              <w:rPr>
                <w:rFonts w:ascii="Times New Roman" w:eastAsia="Times New Roman" w:hAnsi="Times New Roman"/>
                <w:b/>
                <w:iCs/>
                <w:spacing w:val="-1"/>
                <w:sz w:val="20"/>
                <w:szCs w:val="20"/>
              </w:rPr>
              <w:t xml:space="preserve">Уметь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играть в футбол   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 выполнять пра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вильно технические действия в игре.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93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702A29" w:rsidRPr="00A83DDB" w:rsidRDefault="00702A29" w:rsidP="00A83DDB">
            <w:pPr>
              <w:shd w:val="clear" w:color="auto" w:fill="FFFFFF"/>
              <w:spacing w:after="0" w:line="293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Освоение  ловли и передачи мяча. Техника удара футбольного мяча  по воротам. Игра в мини-футбол.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техники ведения мяча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Текущий. 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702A29" w:rsidRPr="00A83DDB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Остановка катящегося мяча подошвой. Ведение мяча. Удар внутренней стороной стопы. Игра. 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Освоение индивидуальной техники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93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702A29" w:rsidRPr="00A83DDB" w:rsidRDefault="00702A29" w:rsidP="00A83DDB">
            <w:pPr>
              <w:shd w:val="clear" w:color="auto" w:fill="FFFFFF"/>
              <w:spacing w:after="0" w:line="293" w:lineRule="exact"/>
              <w:ind w:firstLine="3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>Легкая атлетика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Инструктаж по ТБ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 ОРУ в движении.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Прыжок в высоту с 5-7 беговых шагов спосо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бом «перешагивание»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(подбор разбега и отталкивание).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Развитие скоростно-силовых качеств</w:t>
            </w:r>
          </w:p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правилами техники безопасности при подготовке мест занятий</w:t>
            </w:r>
            <w:r w:rsidRPr="00A83DDB">
              <w:rPr>
                <w:rFonts w:ascii="Times New Roman" w:eastAsia="Times New Roman" w:hAnsi="Times New Roman"/>
                <w:i/>
                <w:iCs/>
                <w:spacing w:val="-7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Развитие скоростно-силовых качеств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702A29" w:rsidRPr="00764899" w:rsidRDefault="00702A29" w:rsidP="00524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A4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ки и способность на уроках Ф.К.,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меть предупреждать конфликтные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ситуации,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36E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уме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ние адекватно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нимать оценку взрослого и сверс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тников. </w:t>
            </w:r>
            <w:r w:rsidRPr="004C36E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 xml:space="preserve">  Уметь пробегать средние дистанции, контролировать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ЧСС выполнять старты из различных положений,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д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емонстрировать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ехнику бега на короткие дистанции, технику мета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ния мяча на дальность, технику прыжка в высоту. Уметь передавать палочку,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выполнять эстафеты по кругу, ОРУ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СБУ в   движении.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излагать «Осн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овные этапы развития Ф.К. в России», «Основы туристической под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готовки»,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уметь перечислить национальные игры «Малый Сабантуй».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702A29" w:rsidRPr="00764899" w:rsidRDefault="00702A29" w:rsidP="00C96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доброжелательности,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развитие навыков сотрудничества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умение не создавать конфликты. Развитие мотивов бережного отношения к собственному здоровью и здоровью окружающих,  поиск информации по вопросам развития совре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менных оздоровитель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систем. 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ьности,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управлять своими эм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оциями,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проявлять свои физич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еские качества. Развитие моти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вов учебной деятельности, умение обобщать,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анализировать,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ворчески применять по</w:t>
            </w:r>
            <w:r w:rsidRPr="00764899">
              <w:rPr>
                <w:rFonts w:ascii="Times New Roman" w:hAnsi="Times New Roman" w:cs="Times New Roman"/>
                <w:sz w:val="20"/>
                <w:szCs w:val="20"/>
              </w:rPr>
              <w:t>лученные знания в самостоятельных занятиях физической культурой.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pacing w:after="240" w:line="360" w:lineRule="auto"/>
              <w:ind w:firstLine="3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Организовывать и проводить 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самостоятельные занятия легкой атлетикой.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Описывать технику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выполне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ния прыжковых упражнений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,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метания малого мяча разными способами осва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ивать ее самостоятельно с преду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преждением, выявлением и и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>с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правлением типичных ошибок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Демонстрировать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Применять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прыжковые упраж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нения для развития физических</w:t>
            </w:r>
            <w:r w:rsidRPr="00A83DDB">
              <w:rPr>
                <w:rFonts w:ascii="Times New Roman" w:hAnsi="Times New Roman"/>
                <w:color w:val="8E8F94"/>
                <w:sz w:val="20"/>
                <w:szCs w:val="20"/>
                <w:lang w:bidi="he-IL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качеств.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  <w:lang w:bidi="he-IL"/>
              </w:rPr>
              <w:t xml:space="preserve"> Применять 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t>упражнения в мета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 w:rsidRPr="00A83DDB">
              <w:rPr>
                <w:rFonts w:ascii="Times New Roman" w:hAnsi="Times New Roman"/>
                <w:sz w:val="20"/>
                <w:szCs w:val="20"/>
                <w:lang w:bidi="he-IL"/>
              </w:rPr>
              <w:softHyphen/>
              <w:t xml:space="preserve">зических качеств.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Выполнять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нормативы физической подготовки по легкой атлетике </w:t>
            </w: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702A29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702A29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Прыжок в высоту с 5-7 беговых шагов спосо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бом «перешагивание»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>(отталкивание, пере</w:t>
            </w:r>
            <w:r w:rsidRPr="00A83DDB">
              <w:rPr>
                <w:rFonts w:ascii="Times New Roman" w:eastAsia="Times New Roman" w:hAnsi="Times New Roman"/>
                <w:i/>
                <w:iCs/>
                <w:spacing w:val="-5"/>
                <w:sz w:val="20"/>
                <w:szCs w:val="20"/>
              </w:rPr>
              <w:t xml:space="preserve">ход планки). 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Метание теннисного мяча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на дальность. 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прыжка в высоту. Овладение техникой метания.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24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Прыжок в высоту с 5-7 беговых шагов спосо</w:t>
            </w: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бом «перешагивание»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10"/>
                <w:sz w:val="20"/>
                <w:szCs w:val="20"/>
              </w:rPr>
              <w:t xml:space="preserve">(приземление). </w:t>
            </w:r>
            <w:r w:rsidRPr="00A83DDB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Метание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теннисного мяча на дальность. Развитие скоростно-силовых качеств</w:t>
            </w:r>
          </w:p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Подготовка к ГТО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 техникой прыжка в высоту. Овладение техникой метания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24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1E781A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1E781A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59" w:lineRule="exact"/>
              <w:ind w:hanging="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Высокий старт</w:t>
            </w:r>
            <w:r w:rsidRPr="00A83DDB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бег с ускорением</w:t>
            </w:r>
            <w:r w:rsidRPr="00A83DDB">
              <w:rPr>
                <w:rFonts w:ascii="Times New Roman" w:eastAsia="Times New Roman" w:hAnsi="Times New Roman"/>
                <w:i/>
                <w:iCs/>
                <w:spacing w:val="1"/>
                <w:sz w:val="20"/>
                <w:szCs w:val="20"/>
              </w:rPr>
              <w:t xml:space="preserve">. 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 xml:space="preserve">Старты из различных исходных положений. </w:t>
            </w:r>
          </w:p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высокого старта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pacing w:after="240" w:line="360" w:lineRule="auto"/>
              <w:ind w:firstLine="301"/>
              <w:jc w:val="both"/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Описывать технику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выполне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ния беговых упражнений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</w:p>
          <w:p w:rsidR="00702A29" w:rsidRPr="00A83DDB" w:rsidRDefault="00702A29" w:rsidP="00A83DDB">
            <w:pPr>
              <w:spacing w:after="240" w:line="360" w:lineRule="auto"/>
              <w:ind w:firstLine="301"/>
              <w:jc w:val="both"/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Демонстрировать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вариативное выполнение беговых упражнений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</w:p>
          <w:p w:rsidR="00702A29" w:rsidRPr="00A83DDB" w:rsidRDefault="00702A29" w:rsidP="00A83DDB">
            <w:pPr>
              <w:spacing w:after="240" w:line="360" w:lineRule="auto"/>
              <w:ind w:firstLine="3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Применять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беговые упражне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ния для развития физических ка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честв,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 свер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стниками в процессе совместного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освоения беговых упражнении,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соблюдать правила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Включать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беговые упражнения в различные формы занятий физической культурой</w:t>
            </w:r>
          </w:p>
          <w:p w:rsidR="00702A29" w:rsidRPr="00A83DDB" w:rsidRDefault="00702A29" w:rsidP="00A83DDB">
            <w:pPr>
              <w:shd w:val="clear" w:color="auto" w:fill="FFFFFF"/>
              <w:spacing w:after="240" w:line="360" w:lineRule="auto"/>
              <w:ind w:hanging="1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 xml:space="preserve">Уметь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бегать с максимальной скоростью на дистанцию 60 м с низкого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старта</w:t>
            </w: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64" w:lineRule="exact"/>
              <w:ind w:firstLine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Высокий старт. Специальные бе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говые упражнения. Развитие скоростных воз</w:t>
            </w: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можностей. Встречная эстафета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спринтерского бега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6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64" w:lineRule="exact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z w:val="20"/>
                <w:szCs w:val="20"/>
              </w:rPr>
              <w:t>Специальные бе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говые упражнения. Встречная эстафета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(передача палочки). </w:t>
            </w: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Влияние легкоатлетических упражне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ний на различные системы организма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спринтерского бега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3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64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64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59" w:lineRule="exact"/>
              <w:ind w:firstLine="10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Бег на результат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(60 м).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ОРУ в движении. Эстафеты по кругу. Передача палочки</w:t>
            </w:r>
          </w:p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спринтерского бега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7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firstLine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Бег на результат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(60 м). </w:t>
            </w: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Развитие скоростных возможно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стей. 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спринтерского бега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14"/>
              <w:rPr>
                <w:rFonts w:ascii="Times New Roman" w:eastAsia="Times New Roman" w:hAnsi="Times New Roman"/>
                <w:spacing w:val="2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i/>
                <w:iCs/>
                <w:spacing w:val="-2"/>
                <w:sz w:val="20"/>
                <w:szCs w:val="20"/>
              </w:rPr>
              <w:t xml:space="preserve">Бег 60 м: </w:t>
            </w:r>
            <w:r w:rsidRPr="00A83DDB">
              <w:rPr>
                <w:rFonts w:ascii="Times New Roman" w:eastAsia="Times New Roman" w:hAnsi="Times New Roman"/>
                <w:spacing w:val="10"/>
                <w:sz w:val="20"/>
                <w:szCs w:val="20"/>
              </w:rPr>
              <w:t>м.: «5»-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10,2 с.; </w:t>
            </w:r>
            <w:r w:rsidRPr="00A83DDB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 xml:space="preserve">«4»- 10,8 с.; </w:t>
            </w:r>
            <w:r w:rsidRPr="00A83DD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«3»- 1 1,4 с.; </w:t>
            </w:r>
          </w:p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14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>д.: «5» -</w:t>
            </w:r>
            <w:r w:rsidRPr="00A83DD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10,4 с.; </w:t>
            </w:r>
            <w:r w:rsidRPr="00A83DDB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«4» -10,9 с.; </w:t>
            </w:r>
            <w:r w:rsidRPr="00A83DDB">
              <w:rPr>
                <w:rFonts w:ascii="Times New Roman" w:eastAsia="Times New Roman" w:hAnsi="Times New Roman"/>
                <w:spacing w:val="1"/>
                <w:sz w:val="20"/>
                <w:szCs w:val="20"/>
              </w:rPr>
              <w:t>«3» - 11,6 с.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6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64" w:lineRule="exact"/>
              <w:ind w:hanging="2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  <w:t>Кросс по пересечённой местности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 Бег в равномерном темпе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(5оо м).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Специальные беговые упражнения. Развитие  выносливости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бега в равномерном темпе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pacing w:after="240" w:line="360" w:lineRule="auto"/>
              <w:ind w:firstLine="301"/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Описывать технику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выполне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ния беговых упражнений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</w:p>
          <w:p w:rsidR="00702A29" w:rsidRPr="00A83DDB" w:rsidRDefault="00702A29" w:rsidP="00A83DDB">
            <w:pPr>
              <w:spacing w:after="240" w:line="360" w:lineRule="auto"/>
              <w:ind w:firstLine="301"/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Демонстрировать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вариативное выполнение беговых упражнений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</w:p>
          <w:p w:rsidR="00702A29" w:rsidRPr="00A83DDB" w:rsidRDefault="00702A29" w:rsidP="00A83DDB">
            <w:pPr>
              <w:spacing w:after="240" w:line="360" w:lineRule="auto"/>
              <w:ind w:firstLine="301"/>
              <w:rPr>
                <w:rFonts w:ascii="Times New Roman" w:hAnsi="Times New Roman"/>
                <w:color w:val="88868D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Выбирать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индивидуальный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режим физической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нагрузки,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контролировать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ее по частоте сер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дечных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сокращений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. </w:t>
            </w:r>
          </w:p>
          <w:p w:rsidR="00702A29" w:rsidRPr="00A83DDB" w:rsidRDefault="00702A29" w:rsidP="00A83DDB">
            <w:pPr>
              <w:spacing w:after="240" w:line="360" w:lineRule="auto"/>
              <w:ind w:firstLine="301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Взаимодействовать</w:t>
            </w:r>
            <w:r w:rsidRPr="00A83D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со свер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softHyphen/>
            </w:r>
            <w:r w:rsidRPr="00A83DDB">
              <w:rPr>
                <w:rFonts w:ascii="Times New Roman" w:hAnsi="Times New Roman"/>
                <w:sz w:val="20"/>
                <w:szCs w:val="20"/>
              </w:rPr>
              <w:t>стниками в процессе совместного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освоения беговых упражнении,</w:t>
            </w:r>
            <w:r w:rsidRPr="00A83DDB">
              <w:rPr>
                <w:rFonts w:ascii="Times New Roman" w:hAnsi="Times New Roman"/>
                <w:color w:val="88868D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соблюдать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безопасности.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пробегать в равномерном темпе до 2000м</w:t>
            </w: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Текущий. 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59" w:lineRule="exact"/>
              <w:ind w:hanging="1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Бег в равномерном темпе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 xml:space="preserve">(1000 м). 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Развитие выносливости. Игра</w:t>
            </w:r>
          </w:p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длительного бега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Текущий. 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901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Бег в равномерном темпе </w:t>
            </w:r>
            <w:r w:rsidRPr="00A83DDB">
              <w:rPr>
                <w:rFonts w:ascii="Times New Roman" w:eastAsia="Times New Roman" w:hAnsi="Times New Roman"/>
                <w:i/>
                <w:iCs/>
                <w:spacing w:val="-1"/>
                <w:sz w:val="20"/>
                <w:szCs w:val="20"/>
              </w:rPr>
              <w:t>(1500 м).</w:t>
            </w: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Специальные беговые упражнения. Развитие выносливости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длительного бега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Текущий. 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406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9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Итоговая промежуточная аттестация</w:t>
            </w:r>
          </w:p>
          <w:p w:rsidR="00702A29" w:rsidRPr="00A83DDB" w:rsidRDefault="00702A29" w:rsidP="00A83DDB">
            <w:pPr>
              <w:shd w:val="clear" w:color="auto" w:fill="FFFFFF"/>
              <w:spacing w:after="0" w:line="259" w:lineRule="exact"/>
              <w:ind w:hanging="19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( 1500м). </w:t>
            </w: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техникой длительного бега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Контрольные тесты</w:t>
            </w:r>
          </w:p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М. «5» - 5,00 мин.</w:t>
            </w:r>
          </w:p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«4» - 5,30 мин.</w:t>
            </w:r>
          </w:p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«3»- 6,00 мин.</w:t>
            </w:r>
          </w:p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Д. «5» - 5,30 мин.</w:t>
            </w:r>
          </w:p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«4» - 6,00 мин.</w:t>
            </w:r>
          </w:p>
          <w:p w:rsidR="00702A29" w:rsidRPr="00A83DDB" w:rsidRDefault="00702A29" w:rsidP="00A83DDB">
            <w:pPr>
              <w:shd w:val="clear" w:color="auto" w:fill="FFFFFF"/>
              <w:spacing w:after="0" w:line="288" w:lineRule="exact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«3» - 6,20 мин.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702A29" w:rsidP="00A83DDB">
            <w:pPr>
              <w:shd w:val="clear" w:color="auto" w:fill="FFFFFF"/>
              <w:spacing w:after="0" w:line="293" w:lineRule="exact"/>
              <w:ind w:firstLine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2A29" w:rsidRPr="00A83DDB" w:rsidTr="00887EF1">
        <w:tc>
          <w:tcPr>
            <w:tcW w:w="564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406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 xml:space="preserve">Разучивание народных игр на основе 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национально - регионального  компонента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. Эстафеты с элементами народных игр к татарскому празднику Сабантуй.</w:t>
            </w:r>
          </w:p>
          <w:p w:rsidR="00702A29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231F">
              <w:rPr>
                <w:rFonts w:ascii="Times New Roman" w:hAnsi="Times New Roman"/>
                <w:b/>
                <w:sz w:val="20"/>
                <w:szCs w:val="20"/>
              </w:rPr>
              <w:t>Элементы бадминтона</w:t>
            </w:r>
          </w:p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0" w:type="dxa"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sz w:val="20"/>
                <w:szCs w:val="20"/>
              </w:rPr>
              <w:t>Овладение организаторскими умениями</w:t>
            </w:r>
          </w:p>
        </w:tc>
        <w:tc>
          <w:tcPr>
            <w:tcW w:w="2125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702A29" w:rsidRPr="00A83DDB" w:rsidRDefault="00702A29" w:rsidP="00A83D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02A29" w:rsidRPr="00A83DDB" w:rsidRDefault="00702A29" w:rsidP="00A83D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Организовывать и проводить</w:t>
            </w:r>
            <w:r w:rsidRPr="00A83DDB">
              <w:rPr>
                <w:rFonts w:ascii="Times New Roman" w:hAnsi="Times New Roman"/>
                <w:b/>
                <w:bCs/>
                <w:color w:val="655F63"/>
                <w:sz w:val="20"/>
                <w:szCs w:val="20"/>
              </w:rPr>
              <w:t xml:space="preserve">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самостоятельные занятий физичес</w:t>
            </w:r>
            <w:r w:rsidRPr="00A83DDB">
              <w:rPr>
                <w:rFonts w:ascii="Times New Roman" w:hAnsi="Times New Roman"/>
                <w:sz w:val="20"/>
                <w:szCs w:val="20"/>
              </w:rPr>
              <w:softHyphen/>
              <w:t xml:space="preserve">кой подготовкой. </w:t>
            </w:r>
            <w:r w:rsidRPr="00A83D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Применять 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>правила подбора одежды для занятий на открытом воздухе</w:t>
            </w: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 xml:space="preserve"> соблюдать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правила безопасности.</w:t>
            </w:r>
          </w:p>
          <w:p w:rsidR="00702A29" w:rsidRPr="00A83DDB" w:rsidRDefault="00702A29" w:rsidP="00A83D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A83DDB">
              <w:rPr>
                <w:rFonts w:ascii="Times New Roman" w:hAnsi="Times New Roman"/>
                <w:sz w:val="20"/>
                <w:szCs w:val="20"/>
              </w:rPr>
              <w:t xml:space="preserve">  выполнять элементы раздельно и в комбинации.</w:t>
            </w:r>
          </w:p>
        </w:tc>
        <w:tc>
          <w:tcPr>
            <w:tcW w:w="1417" w:type="dxa"/>
            <w:shd w:val="clear" w:color="auto" w:fill="auto"/>
          </w:tcPr>
          <w:p w:rsidR="00702A29" w:rsidRPr="00A83DDB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DDB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shd w:val="clear" w:color="auto" w:fill="auto"/>
          </w:tcPr>
          <w:p w:rsidR="00702A29" w:rsidRDefault="00702A29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702A29" w:rsidRPr="00A83DDB" w:rsidRDefault="00590117" w:rsidP="00A83DD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702A29" w:rsidRPr="00A83DDB" w:rsidRDefault="00702A29" w:rsidP="00A83DD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93BBA" w:rsidRPr="00B32516" w:rsidRDefault="00C93BBA" w:rsidP="00B32516">
      <w:pPr>
        <w:pStyle w:val="a6"/>
        <w:spacing w:after="0"/>
        <w:rPr>
          <w:sz w:val="24"/>
          <w:szCs w:val="24"/>
        </w:rPr>
      </w:pPr>
    </w:p>
    <w:p w:rsidR="00C93BBA" w:rsidRDefault="00C93BBA" w:rsidP="00683D33">
      <w:pPr>
        <w:pStyle w:val="a6"/>
        <w:spacing w:after="0"/>
        <w:jc w:val="center"/>
        <w:rPr>
          <w:b/>
          <w:caps/>
          <w:sz w:val="24"/>
          <w:szCs w:val="24"/>
        </w:rPr>
      </w:pPr>
    </w:p>
    <w:p w:rsidR="00C93BBA" w:rsidRDefault="00C93BBA" w:rsidP="00B32516">
      <w:pPr>
        <w:pStyle w:val="a6"/>
        <w:spacing w:after="0"/>
        <w:rPr>
          <w:b/>
          <w:caps/>
          <w:sz w:val="24"/>
          <w:szCs w:val="24"/>
        </w:rPr>
      </w:pPr>
    </w:p>
    <w:p w:rsidR="00C93BBA" w:rsidRDefault="00C93BBA" w:rsidP="00683D33">
      <w:pPr>
        <w:pStyle w:val="a6"/>
        <w:spacing w:after="0"/>
        <w:jc w:val="center"/>
        <w:rPr>
          <w:b/>
          <w:caps/>
          <w:sz w:val="24"/>
          <w:szCs w:val="24"/>
        </w:rPr>
      </w:pPr>
    </w:p>
    <w:p w:rsidR="00C93BBA" w:rsidRDefault="00C93BBA" w:rsidP="00683D33">
      <w:pPr>
        <w:pStyle w:val="a6"/>
        <w:spacing w:after="0"/>
        <w:jc w:val="center"/>
        <w:rPr>
          <w:b/>
          <w:caps/>
          <w:sz w:val="24"/>
          <w:szCs w:val="24"/>
        </w:rPr>
      </w:pPr>
    </w:p>
    <w:p w:rsidR="00C91A34" w:rsidRDefault="00C91A34" w:rsidP="00683D33">
      <w:pPr>
        <w:pStyle w:val="a6"/>
        <w:spacing w:after="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МАТЕРИАЛЬНО </w:t>
      </w:r>
      <w:r w:rsidR="009E2619">
        <w:rPr>
          <w:b/>
          <w:caps/>
          <w:sz w:val="24"/>
          <w:szCs w:val="24"/>
        </w:rPr>
        <w:t xml:space="preserve"> - </w:t>
      </w:r>
      <w:r>
        <w:rPr>
          <w:b/>
          <w:caps/>
          <w:sz w:val="24"/>
          <w:szCs w:val="24"/>
        </w:rPr>
        <w:t>ТЕХНИЧЕСКОЕ ОБЕСПЕЧЕНИЕ ОБРАЗОВАТЕЛЬНОГО ПРОЦЕССА</w:t>
      </w:r>
    </w:p>
    <w:p w:rsidR="00C91A34" w:rsidRDefault="00C91A34" w:rsidP="00683D33">
      <w:pPr>
        <w:pStyle w:val="a6"/>
        <w:spacing w:after="0"/>
        <w:jc w:val="center"/>
        <w:rPr>
          <w:b/>
          <w:caps/>
          <w:sz w:val="24"/>
          <w:szCs w:val="24"/>
        </w:rPr>
      </w:pPr>
    </w:p>
    <w:p w:rsidR="00C91A34" w:rsidRDefault="00C91A34" w:rsidP="00683D33">
      <w:pPr>
        <w:pStyle w:val="a6"/>
        <w:spacing w:after="0"/>
        <w:jc w:val="center"/>
        <w:rPr>
          <w:b/>
          <w:cap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6480"/>
        <w:gridCol w:w="46"/>
        <w:gridCol w:w="183"/>
        <w:gridCol w:w="7"/>
        <w:gridCol w:w="3699"/>
        <w:gridCol w:w="155"/>
        <w:gridCol w:w="31"/>
        <w:gridCol w:w="3510"/>
      </w:tblGrid>
      <w:tr w:rsidR="00C91A34" w:rsidTr="003A44CD">
        <w:tc>
          <w:tcPr>
            <w:tcW w:w="675" w:type="dxa"/>
          </w:tcPr>
          <w:p w:rsidR="00C91A34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6716" w:type="dxa"/>
            <w:gridSpan w:val="4"/>
          </w:tcPr>
          <w:p w:rsidR="00C91A34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Наименованиеобъектов и средств материально- технического оснащения</w:t>
            </w:r>
          </w:p>
        </w:tc>
        <w:tc>
          <w:tcPr>
            <w:tcW w:w="3699" w:type="dxa"/>
          </w:tcPr>
          <w:p w:rsidR="00C91A34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Количество</w:t>
            </w:r>
          </w:p>
        </w:tc>
        <w:tc>
          <w:tcPr>
            <w:tcW w:w="3696" w:type="dxa"/>
            <w:gridSpan w:val="3"/>
          </w:tcPr>
          <w:p w:rsidR="00C91A34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Примечание</w:t>
            </w:r>
          </w:p>
        </w:tc>
      </w:tr>
      <w:tr w:rsidR="009E2619" w:rsidTr="00704CD3">
        <w:tc>
          <w:tcPr>
            <w:tcW w:w="675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14111" w:type="dxa"/>
            <w:gridSpan w:val="8"/>
          </w:tcPr>
          <w:p w:rsidR="009E2619" w:rsidRP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E261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Библиотечный фонд(книгопечатная продукция</w:t>
            </w:r>
          </w:p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  <w:r w:rsidR="009955DB">
              <w:rPr>
                <w:b/>
                <w:caps/>
                <w:sz w:val="24"/>
                <w:szCs w:val="24"/>
              </w:rPr>
              <w:t>.1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 стандарт начального общего образования (НОО), 2016г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 w:val="restart"/>
          </w:tcPr>
          <w:p w:rsid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 по физической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культуре, примерные программы </w:t>
            </w: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авторские рабочие 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входят в состав обязательного программно – методического обеспечения кабинета по физической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  <w:p w:rsidR="009E2619" w:rsidRP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( спортивного зала)</w:t>
            </w:r>
          </w:p>
          <w:p w:rsidR="009E2619" w:rsidRP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2619" w:rsidRPr="009E2619" w:rsidRDefault="009E2619" w:rsidP="009E2619">
            <w:pPr>
              <w:pStyle w:val="a6"/>
              <w:spacing w:after="0"/>
              <w:rPr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 стандарт основного общего образования (ООО)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3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 стандарт среднего общего образования (СОО)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«Комплексная программа физического воспитания учащихся 1-11 классов для учителей общеобразовательных учреждений»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В.И. Лях, А.А. Зданевич.</w:t>
            </w:r>
          </w:p>
        </w:tc>
        <w:tc>
          <w:tcPr>
            <w:tcW w:w="3699" w:type="dxa"/>
          </w:tcPr>
          <w:p w:rsidR="009E2619" w:rsidRPr="009E2619" w:rsidRDefault="009E2619" w:rsidP="00683D33">
            <w:pPr>
              <w:pStyle w:val="a6"/>
              <w:spacing w:after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5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Учебник для учащихся 1 -4 класса «Физическая культура» В.И.Лях, 2014г.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 w:val="restart"/>
          </w:tcPr>
          <w:p w:rsidR="009E2619" w:rsidRP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Библиотечный фонд</w:t>
            </w:r>
            <w:r w:rsidR="00995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входят комплекты учебников, ре</w:t>
            </w: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комендованных или допущенных МО и Н РФ</w:t>
            </w:r>
          </w:p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6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 xml:space="preserve">Учебник для учащихся 5-7 класс «Физическая культура» 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М.Я. Веленский, 2014г.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7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 xml:space="preserve">Учебник для учащихся 8-9 класс «Физическая культура» 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В.И. Лях, А.А. Зданевич, 2014г.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8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Учебник для учащихся 10-11 класс «Физическая культура» В.И.Лях, А.А. Зданевич, 2014г.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9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Учебник для учащихся 5 класс  «Физическая культура»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 xml:space="preserve"> А.П. Матвеев М. 2010г.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Учебник для учащихся 6 - 7 классов  «Физическая культура»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 xml:space="preserve"> А.П. Матвеев М. 2010г.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11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Учебник для учащихся 8 -9  классов  «Физическая культура»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 xml:space="preserve"> А.П. Матвеев М. 2010г.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12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Поурочные разработки по физической культуре, 5 класс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К УМК В.И. Ляха («Школа России») А.Ю. Патрикеев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 w:val="restart"/>
          </w:tcPr>
          <w:p w:rsidR="009E2619" w:rsidRP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Поурочные разработки по физической культуре</w:t>
            </w:r>
          </w:p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13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Поурочные разработки по физической культуре, 6 класс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К УМК В.И. Ляха («Школа России») А.Ю. Патрикеев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1.</w:t>
            </w:r>
            <w:r w:rsidR="009E2619">
              <w:rPr>
                <w:b/>
                <w:caps/>
                <w:sz w:val="24"/>
                <w:szCs w:val="24"/>
              </w:rPr>
              <w:t>14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Поурочные разработки по физической культуре, 7 класс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619">
              <w:rPr>
                <w:rFonts w:ascii="Times New Roman" w:hAnsi="Times New Roman"/>
                <w:sz w:val="24"/>
                <w:szCs w:val="24"/>
              </w:rPr>
              <w:t>К УМК В.И. Ляха («Школа России») А.Ю. Патрикеев</w:t>
            </w:r>
          </w:p>
        </w:tc>
        <w:tc>
          <w:tcPr>
            <w:tcW w:w="3699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3696" w:type="dxa"/>
            <w:gridSpan w:val="3"/>
            <w:vMerge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F966ED">
        <w:tc>
          <w:tcPr>
            <w:tcW w:w="675" w:type="dxa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14111" w:type="dxa"/>
            <w:gridSpan w:val="8"/>
          </w:tcPr>
          <w:p w:rsidR="009E2619" w:rsidRP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</w:t>
            </w:r>
            <w:r w:rsidRPr="009E26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страционные печатные пособия</w:t>
            </w:r>
          </w:p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9E2619" w:rsidTr="003A44CD">
        <w:tc>
          <w:tcPr>
            <w:tcW w:w="675" w:type="dxa"/>
          </w:tcPr>
          <w:p w:rsidR="009E2619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2.</w:t>
            </w:r>
            <w:r w:rsidR="009E2619"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6716" w:type="dxa"/>
            <w:gridSpan w:val="4"/>
          </w:tcPr>
          <w:p w:rsidR="009E2619" w:rsidRPr="009E2619" w:rsidRDefault="009E2619" w:rsidP="009E261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619">
              <w:rPr>
                <w:rFonts w:ascii="Times New Roman" w:hAnsi="Times New Roman" w:cs="Times New Roman"/>
                <w:bCs/>
                <w:sz w:val="24"/>
                <w:szCs w:val="24"/>
              </w:rPr>
              <w:t>Портреты выдающихся спортсменов, деятели физической культуры, спорта и олимпийского движения</w:t>
            </w:r>
          </w:p>
          <w:p w:rsidR="009E2619" w:rsidRPr="009E2619" w:rsidRDefault="009E2619" w:rsidP="00AF75B2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9E2619" w:rsidRDefault="003A44CD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3696" w:type="dxa"/>
            <w:gridSpan w:val="3"/>
          </w:tcPr>
          <w:p w:rsidR="009E2619" w:rsidRDefault="009E2619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3A44CD" w:rsidTr="00C64DB5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2.2</w:t>
            </w:r>
          </w:p>
        </w:tc>
        <w:tc>
          <w:tcPr>
            <w:tcW w:w="14111" w:type="dxa"/>
            <w:gridSpan w:val="8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Экранно – звуковые пособия</w:t>
            </w:r>
          </w:p>
          <w:p w:rsidR="003A44CD" w:rsidRDefault="003A44CD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2.3</w:t>
            </w:r>
          </w:p>
        </w:tc>
        <w:tc>
          <w:tcPr>
            <w:tcW w:w="6709" w:type="dxa"/>
            <w:gridSpan w:val="3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4CD"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Аудиозаписи</w:t>
            </w:r>
          </w:p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6" w:type="dxa"/>
            <w:gridSpan w:val="2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96" w:type="dxa"/>
            <w:gridSpan w:val="3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4CD">
              <w:rPr>
                <w:rFonts w:ascii="Times New Roman" w:hAnsi="Times New Roman" w:cs="Times New Roman"/>
                <w:bCs/>
                <w:sz w:val="24"/>
                <w:szCs w:val="24"/>
              </w:rPr>
              <w:t>Для проведения гимнастических комплексов ,обучен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 танцевальным движениям; пров</w:t>
            </w:r>
            <w:r w:rsidRPr="003A44CD">
              <w:rPr>
                <w:rFonts w:ascii="Times New Roman" w:hAnsi="Times New Roman" w:cs="Times New Roman"/>
                <w:bCs/>
                <w:sz w:val="24"/>
                <w:szCs w:val="24"/>
              </w:rPr>
              <w:t>едения спортивных соревнований и физкультурных праздников</w:t>
            </w:r>
          </w:p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C438C0">
        <w:tc>
          <w:tcPr>
            <w:tcW w:w="675" w:type="dxa"/>
          </w:tcPr>
          <w:p w:rsidR="003A44CD" w:rsidRDefault="003A44CD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14111" w:type="dxa"/>
            <w:gridSpan w:val="8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A44C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Технические средства обучения</w:t>
            </w:r>
          </w:p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4.1</w:t>
            </w:r>
          </w:p>
        </w:tc>
        <w:tc>
          <w:tcPr>
            <w:tcW w:w="648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4CD">
              <w:rPr>
                <w:rFonts w:ascii="Times New Roman" w:hAnsi="Times New Roman" w:cs="Times New Roman"/>
                <w:bCs/>
                <w:sz w:val="24"/>
                <w:szCs w:val="24"/>
              </w:rPr>
              <w:t>мегафон</w:t>
            </w:r>
          </w:p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090" w:type="dxa"/>
            <w:gridSpan w:val="5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541" w:type="dxa"/>
            <w:gridSpan w:val="2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4CD" w:rsidTr="00872D42">
        <w:tc>
          <w:tcPr>
            <w:tcW w:w="675" w:type="dxa"/>
          </w:tcPr>
          <w:p w:rsidR="003A44CD" w:rsidRDefault="003A44CD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</w:t>
            </w:r>
          </w:p>
        </w:tc>
        <w:tc>
          <w:tcPr>
            <w:tcW w:w="14111" w:type="dxa"/>
            <w:gridSpan w:val="8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4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 – практическое и учебно – лабораторное</w:t>
            </w: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5.1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Мячи волейбольные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ind w:left="-651" w:firstLine="6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 xml:space="preserve">10 шт. 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5.2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Мячи баскетбольные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15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5.3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Мячи набивные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5.4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Мячи футбольные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5.5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5.6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Лыжи на мягких креплениях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 xml:space="preserve"> пар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5.7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Лыжные ботинки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 xml:space="preserve"> пар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5.8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Маты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5.9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Гранаты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5.10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Мячи для метания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5.11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Щиты и кольца баскетбольные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5.12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5.13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Волейбольная сетка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5.14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Лыжи на мягких креплениях</w:t>
            </w:r>
          </w:p>
        </w:tc>
        <w:tc>
          <w:tcPr>
            <w:tcW w:w="4075" w:type="dxa"/>
            <w:gridSpan w:val="5"/>
          </w:tcPr>
          <w:p w:rsidR="003A44CD" w:rsidRPr="00683D33" w:rsidRDefault="003A44CD" w:rsidP="00AF75B2">
            <w:pPr>
              <w:ind w:left="-651" w:firstLine="6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 xml:space="preserve">10 шт. 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44CD" w:rsidTr="003A44CD">
        <w:tc>
          <w:tcPr>
            <w:tcW w:w="675" w:type="dxa"/>
          </w:tcPr>
          <w:p w:rsidR="003A44CD" w:rsidRDefault="009955DB" w:rsidP="00683D33">
            <w:pPr>
              <w:pStyle w:val="a6"/>
              <w:spacing w:after="0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5.15</w:t>
            </w:r>
          </w:p>
        </w:tc>
        <w:tc>
          <w:tcPr>
            <w:tcW w:w="6526" w:type="dxa"/>
            <w:gridSpan w:val="2"/>
          </w:tcPr>
          <w:p w:rsidR="003A44CD" w:rsidRPr="00683D33" w:rsidRDefault="003A44CD" w:rsidP="00AF75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D33">
              <w:rPr>
                <w:rFonts w:ascii="Times New Roman" w:hAnsi="Times New Roman" w:cs="Times New Roman"/>
                <w:sz w:val="24"/>
                <w:szCs w:val="24"/>
              </w:rPr>
              <w:t>Лыжные ботинки</w:t>
            </w:r>
          </w:p>
        </w:tc>
        <w:tc>
          <w:tcPr>
            <w:tcW w:w="4075" w:type="dxa"/>
            <w:gridSpan w:val="5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4CD">
              <w:rPr>
                <w:rFonts w:ascii="Times New Roman" w:hAnsi="Times New Roman" w:cs="Times New Roman"/>
                <w:bCs/>
                <w:sz w:val="24"/>
                <w:szCs w:val="24"/>
              </w:rPr>
              <w:t>1шт</w:t>
            </w:r>
          </w:p>
        </w:tc>
        <w:tc>
          <w:tcPr>
            <w:tcW w:w="3510" w:type="dxa"/>
          </w:tcPr>
          <w:p w:rsidR="003A44CD" w:rsidRPr="003A44CD" w:rsidRDefault="003A44CD" w:rsidP="003A44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5393" w:rsidRDefault="00355393" w:rsidP="00556E7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A44CD" w:rsidRDefault="003A44CD" w:rsidP="00556E7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55393" w:rsidRPr="009955DB" w:rsidRDefault="00355393" w:rsidP="00355393">
      <w:pPr>
        <w:pStyle w:val="a4"/>
        <w:numPr>
          <w:ilvl w:val="0"/>
          <w:numId w:val="34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eastAsia="Calibri" w:hAnsi="Times New Roman"/>
          <w:b/>
          <w:sz w:val="24"/>
          <w:szCs w:val="24"/>
          <w:lang w:eastAsia="en-US"/>
        </w:rPr>
        <w:t>ПЛАНИРУЕМЫЕ РЕЗУЛЬТАТЫ ИЗУЧЕНИЯ УЧЕБНОГО ПРЕДМЕТА</w:t>
      </w:r>
    </w:p>
    <w:p w:rsidR="00355393" w:rsidRPr="009955DB" w:rsidRDefault="00355393" w:rsidP="003553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393" w:rsidRPr="009955DB" w:rsidRDefault="00355393" w:rsidP="003A44C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5DB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355393" w:rsidRPr="009955DB" w:rsidRDefault="00355393" w:rsidP="003553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355393" w:rsidRPr="009955DB" w:rsidRDefault="00355393" w:rsidP="00355393">
      <w:pPr>
        <w:pStyle w:val="a4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 xml:space="preserve">- 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 xml:space="preserve">-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 xml:space="preserve"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 xml:space="preserve">- руководствоваться правилами оказания первой помощи при травмах и ушибах во время самостоятельных занятий физическими упражнениями. </w:t>
      </w:r>
    </w:p>
    <w:p w:rsidR="00355393" w:rsidRPr="009955DB" w:rsidRDefault="00355393" w:rsidP="0035539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 xml:space="preserve">Выпускник получит возможность научиться: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 xml:space="preserve">-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 xml:space="preserve">- 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 xml:space="preserve"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 w:firstLine="424"/>
        <w:rPr>
          <w:rFonts w:ascii="Times New Roman" w:hAnsi="Times New Roman"/>
          <w:b/>
          <w:sz w:val="24"/>
          <w:szCs w:val="24"/>
        </w:rPr>
      </w:pPr>
      <w:r w:rsidRPr="009955DB">
        <w:rPr>
          <w:rFonts w:ascii="Times New Roman" w:hAnsi="Times New Roman"/>
          <w:b/>
          <w:sz w:val="24"/>
          <w:szCs w:val="24"/>
        </w:rPr>
        <w:t>Способы двигательной (физкультурной) деятельности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 w:firstLine="424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 xml:space="preserve"> Выпускник научится:</w:t>
      </w:r>
      <w:bookmarkStart w:id="4" w:name="page93"/>
      <w:bookmarkEnd w:id="4"/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 xml:space="preserve"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355393" w:rsidRPr="009955DB" w:rsidRDefault="00355393" w:rsidP="00355393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>-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>- 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 w:firstLine="424"/>
        <w:rPr>
          <w:rFonts w:ascii="Times New Roman" w:hAnsi="Times New Roman"/>
          <w:b/>
          <w:sz w:val="24"/>
          <w:szCs w:val="24"/>
        </w:rPr>
      </w:pPr>
      <w:r w:rsidRPr="009955DB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 w:firstLine="424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Выпускник научится: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акробатические комбинации из числа хорошо освоенных упражнений;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гимнастические комбинации на спортивных снарядах из числа хорошо освоенных упражнений;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легкоатлетические упражнения в беге и прыжках (в высоту и длину);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 xml:space="preserve">- 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спуски и торможения на лыжах с пологого склона одним из разученных способов;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sz w:val="24"/>
          <w:szCs w:val="24"/>
        </w:rPr>
        <w:t>- выполнять тестовые упражнения на оценку уровня индивидуального развития основных физических качеств.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 w:firstLine="424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>- 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>- преодолевать естественные и искусственные препятствия с помощью разнообразных способов лазанья, прыжков и бега;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 xml:space="preserve">- осуществлять судейство по одному из осваиваемых видов спорта; 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955DB">
        <w:rPr>
          <w:rFonts w:ascii="Times New Roman" w:hAnsi="Times New Roman"/>
          <w:i/>
          <w:sz w:val="24"/>
          <w:szCs w:val="24"/>
        </w:rPr>
        <w:t xml:space="preserve">- выполнять тестовые нормативы по физической подготовке. </w:t>
      </w:r>
    </w:p>
    <w:p w:rsidR="00355393" w:rsidRPr="009955DB" w:rsidRDefault="00355393" w:rsidP="00355393">
      <w:pPr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B32516" w:rsidRDefault="00B32516" w:rsidP="0035539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32516" w:rsidRDefault="00B32516" w:rsidP="0035539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55393" w:rsidRPr="009955DB" w:rsidRDefault="00355393" w:rsidP="0035539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b/>
          <w:sz w:val="24"/>
          <w:szCs w:val="24"/>
        </w:rPr>
        <w:t xml:space="preserve">Учащийся 5 класса научится: 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акробатические комбинации из числа хорошо освоенных упражнений;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гимнастические комбинации на спортивных снарядах из числа хорошо освоенных упражнений;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легкоатлетические упражнения в беге и в прыжках (в длину и высоту);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спуски и торможения на лыжах с пологого склона;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355393" w:rsidRPr="009955DB" w:rsidRDefault="00355393" w:rsidP="00355393">
      <w:pPr>
        <w:tabs>
          <w:tab w:val="left" w:pos="284"/>
          <w:tab w:val="left" w:pos="113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5DB">
        <w:rPr>
          <w:rFonts w:ascii="Times New Roman" w:hAnsi="Times New Roman" w:cs="Times New Roman"/>
          <w:sz w:val="24"/>
          <w:szCs w:val="24"/>
        </w:rPr>
        <w:t>- выполнять тестовые упражнения для оценки уровня индивидуального развития основных физических качеств.</w:t>
      </w:r>
    </w:p>
    <w:p w:rsidR="00355393" w:rsidRPr="009955DB" w:rsidRDefault="00355393" w:rsidP="00355393">
      <w:pPr>
        <w:tabs>
          <w:tab w:val="left" w:pos="284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b/>
          <w:sz w:val="24"/>
          <w:szCs w:val="24"/>
        </w:rPr>
        <w:tab/>
      </w:r>
      <w:r w:rsidRPr="009955DB">
        <w:rPr>
          <w:rFonts w:ascii="Times New Roman" w:hAnsi="Times New Roman" w:cs="Times New Roman"/>
          <w:b/>
          <w:sz w:val="24"/>
          <w:szCs w:val="24"/>
        </w:rPr>
        <w:tab/>
      </w:r>
      <w:r w:rsidRPr="009955DB">
        <w:rPr>
          <w:rFonts w:ascii="Times New Roman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355393" w:rsidRPr="009955DB" w:rsidRDefault="00355393" w:rsidP="00355393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355393" w:rsidRPr="009955DB" w:rsidRDefault="00355393" w:rsidP="00355393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355393" w:rsidRPr="009955DB" w:rsidRDefault="00355393" w:rsidP="00355393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355393" w:rsidRPr="009955DB" w:rsidRDefault="00355393" w:rsidP="00355393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355393" w:rsidRPr="009955DB" w:rsidRDefault="00355393" w:rsidP="00355393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355393" w:rsidRPr="009955DB" w:rsidRDefault="00355393" w:rsidP="00355393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355393" w:rsidRPr="009955DB" w:rsidRDefault="00355393" w:rsidP="00355393">
      <w:pPr>
        <w:tabs>
          <w:tab w:val="left" w:pos="284"/>
          <w:tab w:val="left" w:pos="993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выполнять тестовые нормативы Всероссийского физкультурно-спортивного комплекса «Готов к труду и обороне»;</w:t>
      </w:r>
    </w:p>
    <w:p w:rsidR="00355393" w:rsidRPr="009955DB" w:rsidRDefault="00355393" w:rsidP="00355393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9955DB">
        <w:rPr>
          <w:rFonts w:ascii="Times New Roman" w:hAnsi="Times New Roman" w:cs="Times New Roman"/>
          <w:i/>
          <w:sz w:val="24"/>
          <w:szCs w:val="24"/>
        </w:rPr>
        <w:t>- проплывать учебную дистанцию вольным стилем.</w:t>
      </w:r>
    </w:p>
    <w:p w:rsidR="00355393" w:rsidRPr="009955DB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955DB">
        <w:rPr>
          <w:rFonts w:ascii="Times New Roman" w:hAnsi="Times New Roman"/>
          <w:b/>
          <w:bCs/>
          <w:sz w:val="24"/>
          <w:szCs w:val="24"/>
        </w:rPr>
        <w:t xml:space="preserve">Уметь: </w:t>
      </w:r>
      <w:r w:rsidRPr="009955DB">
        <w:rPr>
          <w:rFonts w:ascii="Times New Roman" w:hAnsi="Times New Roman"/>
          <w:sz w:val="24"/>
          <w:szCs w:val="24"/>
        </w:rPr>
        <w:t>выполнить индивидуально подобранные комплексы; организовывать тренировочную и игровую деятельность с группой одноклассников; осуществлять самоконтроль в процессе занятий; использовать приобретённые знания и умения в повседневной жизни.</w:t>
      </w:r>
    </w:p>
    <w:p w:rsidR="00355393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95BAF">
        <w:rPr>
          <w:b/>
          <w:bCs/>
        </w:rPr>
        <w:t>Примерные требования к двигательной подготовленности учащихся</w:t>
      </w:r>
    </w:p>
    <w:p w:rsidR="00355393" w:rsidRPr="00695BAF" w:rsidRDefault="00355393" w:rsidP="00355393">
      <w:pPr>
        <w:pStyle w:val="a4"/>
        <w:widowControl w:val="0"/>
        <w:overflowPunct w:val="0"/>
        <w:autoSpaceDE w:val="0"/>
        <w:autoSpaceDN w:val="0"/>
        <w:adjustRightInd w:val="0"/>
        <w:ind w:left="0"/>
        <w:jc w:val="center"/>
      </w:pPr>
    </w:p>
    <w:tbl>
      <w:tblPr>
        <w:tblStyle w:val="a3"/>
        <w:tblW w:w="9889" w:type="dxa"/>
        <w:tblLayout w:type="fixed"/>
        <w:tblLook w:val="06A0"/>
      </w:tblPr>
      <w:tblGrid>
        <w:gridCol w:w="2553"/>
        <w:gridCol w:w="1134"/>
        <w:gridCol w:w="1134"/>
        <w:gridCol w:w="1275"/>
        <w:gridCol w:w="1276"/>
        <w:gridCol w:w="1276"/>
        <w:gridCol w:w="1241"/>
      </w:tblGrid>
      <w:tr w:rsidR="00355393" w:rsidRPr="00695BAF" w:rsidTr="000A7B8B">
        <w:tc>
          <w:tcPr>
            <w:tcW w:w="2553" w:type="dxa"/>
            <w:vMerge w:val="restart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7336" w:type="dxa"/>
            <w:gridSpan w:val="6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355393" w:rsidRPr="00695BAF" w:rsidTr="000A7B8B">
        <w:tc>
          <w:tcPr>
            <w:tcW w:w="2553" w:type="dxa"/>
            <w:vMerge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  <w:gridSpan w:val="3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3793" w:type="dxa"/>
            <w:gridSpan w:val="3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355393" w:rsidRPr="00695BAF" w:rsidTr="000A7B8B">
        <w:tc>
          <w:tcPr>
            <w:tcW w:w="2553" w:type="dxa"/>
            <w:vMerge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5393" w:rsidRPr="004E04B6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Бег 30 м, с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355393" w:rsidRPr="00695BAF" w:rsidRDefault="00355393" w:rsidP="000A7B8B">
            <w:pPr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Задание выполнено с результатом ниже</w:t>
            </w:r>
          </w:p>
          <w:p w:rsidR="00355393" w:rsidRPr="00695BAF" w:rsidRDefault="00355393" w:rsidP="000A7B8B">
            <w:pPr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4 баллов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BAF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241" w:type="dxa"/>
            <w:vMerge w:val="restart"/>
            <w:tcBorders>
              <w:top w:val="nil"/>
            </w:tcBorders>
            <w:textDirection w:val="btLr"/>
            <w:vAlign w:val="center"/>
          </w:tcPr>
          <w:p w:rsidR="00355393" w:rsidRPr="00695BAF" w:rsidRDefault="00355393" w:rsidP="000A7B8B">
            <w:pPr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Задание выполнено с результатом ниже</w:t>
            </w:r>
          </w:p>
          <w:p w:rsidR="00355393" w:rsidRPr="00695BAF" w:rsidRDefault="00355393" w:rsidP="000A7B8B">
            <w:pPr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4 баллов</w:t>
            </w: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Бег 60 м</w:t>
            </w:r>
            <w:r>
              <w:rPr>
                <w:sz w:val="24"/>
                <w:szCs w:val="24"/>
              </w:rPr>
              <w:t>, с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10,8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11,5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11,0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11,5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Челночный</w:t>
            </w: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бег 3х10 м, с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8,9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9,5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9,4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10,1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Шестиминутный</w:t>
            </w:r>
            <w:r>
              <w:rPr>
                <w:sz w:val="24"/>
                <w:szCs w:val="24"/>
              </w:rPr>
              <w:t xml:space="preserve"> </w:t>
            </w:r>
            <w:r w:rsidRPr="00695BAF">
              <w:rPr>
                <w:sz w:val="24"/>
                <w:szCs w:val="24"/>
              </w:rPr>
              <w:t>бег,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1100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1025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825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Шестиминутный бег,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1100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1025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825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Бег 1000 м,</w:t>
            </w:r>
            <w:r>
              <w:rPr>
                <w:sz w:val="24"/>
                <w:szCs w:val="24"/>
              </w:rPr>
              <w:t xml:space="preserve"> </w:t>
            </w:r>
            <w:r w:rsidRPr="00695BAF">
              <w:rPr>
                <w:sz w:val="24"/>
                <w:szCs w:val="24"/>
              </w:rPr>
              <w:t>мин, с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6,00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7,00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7,00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8,00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Бег 2000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б/в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б/в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Прыжок в длину с места,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140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140</w:t>
            </w: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130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Прыжок в длину с разбега,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320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280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280</w:t>
            </w: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240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rPr>
          <w:trHeight w:val="368"/>
        </w:trPr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Прыжок в высоту с разбега,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85</w:t>
            </w:r>
          </w:p>
        </w:tc>
        <w:tc>
          <w:tcPr>
            <w:tcW w:w="1275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75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rPr>
          <w:trHeight w:val="297"/>
        </w:trPr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Метание мяча150 г,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14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Лазанье</w:t>
            </w:r>
            <w:r>
              <w:rPr>
                <w:sz w:val="24"/>
                <w:szCs w:val="24"/>
              </w:rPr>
              <w:t xml:space="preserve"> </w:t>
            </w:r>
            <w:r w:rsidRPr="00695BAF">
              <w:rPr>
                <w:sz w:val="24"/>
                <w:szCs w:val="24"/>
              </w:rPr>
              <w:t>по канату, см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280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220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170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 xml:space="preserve">Подтягивание в висе, раз 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Подтягива</w:t>
            </w:r>
            <w:r w:rsidRPr="00695BAF">
              <w:rPr>
                <w:rFonts w:eastAsia="PMingLiU"/>
                <w:sz w:val="24"/>
                <w:szCs w:val="24"/>
              </w:rPr>
              <w:t>ние из виса лежа, раз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8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Бег на лыжах</w:t>
            </w: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 км, мин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6,50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7,20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7,15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8,50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Бег на лыжах</w:t>
            </w:r>
          </w:p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2 км,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б/в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б/в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Кросс1500 м, с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9,10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9,45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9,20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10,10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55393" w:rsidRPr="00695BAF" w:rsidTr="000A7B8B">
        <w:tc>
          <w:tcPr>
            <w:tcW w:w="2553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Кросс 2000 м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б/в</w:t>
            </w:r>
          </w:p>
        </w:tc>
        <w:tc>
          <w:tcPr>
            <w:tcW w:w="1275" w:type="dxa"/>
            <w:vMerge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BAF">
              <w:rPr>
                <w:sz w:val="24"/>
                <w:szCs w:val="24"/>
              </w:rPr>
              <w:t>б/в</w:t>
            </w:r>
          </w:p>
        </w:tc>
        <w:tc>
          <w:tcPr>
            <w:tcW w:w="1241" w:type="dxa"/>
            <w:vMerge/>
          </w:tcPr>
          <w:p w:rsidR="00355393" w:rsidRPr="00695BAF" w:rsidRDefault="00355393" w:rsidP="000A7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355393" w:rsidRDefault="00355393" w:rsidP="00556E7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55393" w:rsidRDefault="00355393" w:rsidP="00556E7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06502" w:rsidRDefault="00606502" w:rsidP="00606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086A" w:rsidRDefault="00C6086A" w:rsidP="00C6086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C6086A" w:rsidSect="00C60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44E" w:rsidRDefault="00F8744E" w:rsidP="00755751">
      <w:pPr>
        <w:spacing w:after="0" w:line="240" w:lineRule="auto"/>
      </w:pPr>
      <w:r>
        <w:separator/>
      </w:r>
    </w:p>
  </w:endnote>
  <w:endnote w:type="continuationSeparator" w:id="1">
    <w:p w:rsidR="00F8744E" w:rsidRDefault="00F8744E" w:rsidP="00755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C63" w:rsidRDefault="009D0C6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5412"/>
      <w:docPartObj>
        <w:docPartGallery w:val="Page Numbers (Bottom of Page)"/>
        <w:docPartUnique/>
      </w:docPartObj>
    </w:sdtPr>
    <w:sdtContent>
      <w:p w:rsidR="009D0C63" w:rsidRDefault="00A54EEB">
        <w:pPr>
          <w:pStyle w:val="ab"/>
        </w:pPr>
        <w:r>
          <w:fldChar w:fldCharType="begin"/>
        </w:r>
        <w:r w:rsidR="00163CA6">
          <w:instrText xml:space="preserve"> PAGE   \* MERGEFORMAT </w:instrText>
        </w:r>
        <w:r>
          <w:fldChar w:fldCharType="separate"/>
        </w:r>
        <w:r w:rsidR="00A5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0C63" w:rsidRDefault="009D0C6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C63" w:rsidRDefault="009D0C6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44E" w:rsidRDefault="00F8744E" w:rsidP="00755751">
      <w:pPr>
        <w:spacing w:after="0" w:line="240" w:lineRule="auto"/>
      </w:pPr>
      <w:r>
        <w:separator/>
      </w:r>
    </w:p>
  </w:footnote>
  <w:footnote w:type="continuationSeparator" w:id="1">
    <w:p w:rsidR="00F8744E" w:rsidRDefault="00F8744E" w:rsidP="00755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C63" w:rsidRDefault="009D0C6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C63" w:rsidRDefault="009D0C6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C63" w:rsidRDefault="009D0C6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4AFB0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3"/>
    <w:multiLevelType w:val="multilevel"/>
    <w:tmpl w:val="00000002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5"/>
    <w:multiLevelType w:val="multilevel"/>
    <w:tmpl w:val="00000004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7"/>
    <w:multiLevelType w:val="multilevel"/>
    <w:tmpl w:val="00000006"/>
    <w:lvl w:ilvl="0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9"/>
    <w:multiLevelType w:val="multilevel"/>
    <w:tmpl w:val="00000008"/>
    <w:lvl w:ilvl="0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918007A"/>
    <w:multiLevelType w:val="hybridMultilevel"/>
    <w:tmpl w:val="C71E6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E0132"/>
    <w:multiLevelType w:val="hybridMultilevel"/>
    <w:tmpl w:val="59F2248E"/>
    <w:lvl w:ilvl="0" w:tplc="0B147C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D4CD8"/>
    <w:multiLevelType w:val="hybridMultilevel"/>
    <w:tmpl w:val="5AD62C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3D32F2C"/>
    <w:multiLevelType w:val="hybridMultilevel"/>
    <w:tmpl w:val="CF2ED5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4471BD3"/>
    <w:multiLevelType w:val="hybridMultilevel"/>
    <w:tmpl w:val="62FE43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3159F1"/>
    <w:multiLevelType w:val="hybridMultilevel"/>
    <w:tmpl w:val="FB5236E4"/>
    <w:lvl w:ilvl="0" w:tplc="48C2BA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82805ED"/>
    <w:multiLevelType w:val="hybridMultilevel"/>
    <w:tmpl w:val="605AF138"/>
    <w:lvl w:ilvl="0" w:tplc="88405FF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E4535"/>
    <w:multiLevelType w:val="multilevel"/>
    <w:tmpl w:val="00000004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6">
    <w:nsid w:val="4154723B"/>
    <w:multiLevelType w:val="hybridMultilevel"/>
    <w:tmpl w:val="81CC0C80"/>
    <w:lvl w:ilvl="0" w:tplc="64AEF390">
      <w:start w:val="8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B4620"/>
    <w:multiLevelType w:val="hybridMultilevel"/>
    <w:tmpl w:val="05840F4A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DE0D8D"/>
    <w:multiLevelType w:val="hybridMultilevel"/>
    <w:tmpl w:val="015EE7AC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22">
    <w:nsid w:val="6E1D209D"/>
    <w:multiLevelType w:val="hybridMultilevel"/>
    <w:tmpl w:val="BABC6C3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3">
    <w:nsid w:val="78C73101"/>
    <w:multiLevelType w:val="hybridMultilevel"/>
    <w:tmpl w:val="404CFF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18"/>
  </w:num>
  <w:num w:numId="5">
    <w:abstractNumId w:val="1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2"/>
  </w:num>
  <w:num w:numId="17">
    <w:abstractNumId w:val="17"/>
  </w:num>
  <w:num w:numId="18">
    <w:abstractNumId w:val="21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23"/>
  </w:num>
  <w:num w:numId="24">
    <w:abstractNumId w:val="10"/>
  </w:num>
  <w:num w:numId="25">
    <w:abstractNumId w:val="9"/>
  </w:num>
  <w:num w:numId="26">
    <w:abstractNumId w:val="1"/>
  </w:num>
  <w:num w:numId="27">
    <w:abstractNumId w:val="3"/>
  </w:num>
  <w:num w:numId="28">
    <w:abstractNumId w:val="2"/>
  </w:num>
  <w:num w:numId="29">
    <w:abstractNumId w:val="15"/>
  </w:num>
  <w:num w:numId="30">
    <w:abstractNumId w:val="4"/>
  </w:num>
  <w:num w:numId="31">
    <w:abstractNumId w:val="5"/>
  </w:num>
  <w:num w:numId="32">
    <w:abstractNumId w:val="6"/>
  </w:num>
  <w:num w:numId="33">
    <w:abstractNumId w:val="14"/>
  </w:num>
  <w:num w:numId="34">
    <w:abstractNumId w:val="16"/>
  </w:num>
  <w:num w:numId="35">
    <w:abstractNumId w:val="7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F24"/>
    <w:rsid w:val="0000134D"/>
    <w:rsid w:val="00004011"/>
    <w:rsid w:val="00042117"/>
    <w:rsid w:val="0006269F"/>
    <w:rsid w:val="00091B1E"/>
    <w:rsid w:val="000962C8"/>
    <w:rsid w:val="000A7B8B"/>
    <w:rsid w:val="000C5EB2"/>
    <w:rsid w:val="000D14CA"/>
    <w:rsid w:val="000E3511"/>
    <w:rsid w:val="00150870"/>
    <w:rsid w:val="00163CA6"/>
    <w:rsid w:val="00180655"/>
    <w:rsid w:val="00183924"/>
    <w:rsid w:val="00194CCD"/>
    <w:rsid w:val="001D7D8A"/>
    <w:rsid w:val="001E781A"/>
    <w:rsid w:val="001F0C83"/>
    <w:rsid w:val="00244404"/>
    <w:rsid w:val="00257CDD"/>
    <w:rsid w:val="00260E6A"/>
    <w:rsid w:val="00261217"/>
    <w:rsid w:val="00274FA0"/>
    <w:rsid w:val="002758E9"/>
    <w:rsid w:val="0029335B"/>
    <w:rsid w:val="002A707A"/>
    <w:rsid w:val="002F2D1E"/>
    <w:rsid w:val="003112AF"/>
    <w:rsid w:val="00315A13"/>
    <w:rsid w:val="00355393"/>
    <w:rsid w:val="00355756"/>
    <w:rsid w:val="00371FCD"/>
    <w:rsid w:val="00376836"/>
    <w:rsid w:val="003866BF"/>
    <w:rsid w:val="003929B8"/>
    <w:rsid w:val="003A44CD"/>
    <w:rsid w:val="003F26BD"/>
    <w:rsid w:val="003F60C0"/>
    <w:rsid w:val="004235B4"/>
    <w:rsid w:val="00425D04"/>
    <w:rsid w:val="00446C17"/>
    <w:rsid w:val="00456822"/>
    <w:rsid w:val="004A2244"/>
    <w:rsid w:val="004A3341"/>
    <w:rsid w:val="004B2154"/>
    <w:rsid w:val="004B39E1"/>
    <w:rsid w:val="004B6F3B"/>
    <w:rsid w:val="004D2258"/>
    <w:rsid w:val="00507237"/>
    <w:rsid w:val="00524328"/>
    <w:rsid w:val="0055661C"/>
    <w:rsid w:val="00556E79"/>
    <w:rsid w:val="005572A8"/>
    <w:rsid w:val="00567417"/>
    <w:rsid w:val="005774C9"/>
    <w:rsid w:val="00590117"/>
    <w:rsid w:val="005E3F1C"/>
    <w:rsid w:val="00606502"/>
    <w:rsid w:val="00632031"/>
    <w:rsid w:val="00632771"/>
    <w:rsid w:val="00664CFA"/>
    <w:rsid w:val="00681BE8"/>
    <w:rsid w:val="00683D33"/>
    <w:rsid w:val="00690BD9"/>
    <w:rsid w:val="00691C33"/>
    <w:rsid w:val="006C772D"/>
    <w:rsid w:val="006D6518"/>
    <w:rsid w:val="006D7B3C"/>
    <w:rsid w:val="006E5C59"/>
    <w:rsid w:val="006F5942"/>
    <w:rsid w:val="00702A29"/>
    <w:rsid w:val="00707F8B"/>
    <w:rsid w:val="00714145"/>
    <w:rsid w:val="0072282F"/>
    <w:rsid w:val="0073490D"/>
    <w:rsid w:val="00737773"/>
    <w:rsid w:val="00755751"/>
    <w:rsid w:val="007652D7"/>
    <w:rsid w:val="00781467"/>
    <w:rsid w:val="00781B35"/>
    <w:rsid w:val="00796796"/>
    <w:rsid w:val="007A584E"/>
    <w:rsid w:val="007B46EB"/>
    <w:rsid w:val="007B7FBA"/>
    <w:rsid w:val="007B7FF3"/>
    <w:rsid w:val="007C57B5"/>
    <w:rsid w:val="007E7E21"/>
    <w:rsid w:val="008167F0"/>
    <w:rsid w:val="00887EF1"/>
    <w:rsid w:val="008916F7"/>
    <w:rsid w:val="008A4B3C"/>
    <w:rsid w:val="008B1789"/>
    <w:rsid w:val="008B6379"/>
    <w:rsid w:val="008C6727"/>
    <w:rsid w:val="008E231F"/>
    <w:rsid w:val="008F7469"/>
    <w:rsid w:val="009026E0"/>
    <w:rsid w:val="0092224D"/>
    <w:rsid w:val="00950E2F"/>
    <w:rsid w:val="00970720"/>
    <w:rsid w:val="00992681"/>
    <w:rsid w:val="009937A2"/>
    <w:rsid w:val="009955DB"/>
    <w:rsid w:val="009D0C63"/>
    <w:rsid w:val="009E2619"/>
    <w:rsid w:val="009E5580"/>
    <w:rsid w:val="00A01AEE"/>
    <w:rsid w:val="00A03932"/>
    <w:rsid w:val="00A21840"/>
    <w:rsid w:val="00A25DAF"/>
    <w:rsid w:val="00A54EEB"/>
    <w:rsid w:val="00A552A6"/>
    <w:rsid w:val="00A56224"/>
    <w:rsid w:val="00A81EF5"/>
    <w:rsid w:val="00A82CAB"/>
    <w:rsid w:val="00A83DDB"/>
    <w:rsid w:val="00A854A3"/>
    <w:rsid w:val="00AA1845"/>
    <w:rsid w:val="00AB753C"/>
    <w:rsid w:val="00B032E9"/>
    <w:rsid w:val="00B07706"/>
    <w:rsid w:val="00B12CFF"/>
    <w:rsid w:val="00B2258F"/>
    <w:rsid w:val="00B32516"/>
    <w:rsid w:val="00B43F24"/>
    <w:rsid w:val="00B66ADB"/>
    <w:rsid w:val="00BD794A"/>
    <w:rsid w:val="00C17438"/>
    <w:rsid w:val="00C431E2"/>
    <w:rsid w:val="00C45C57"/>
    <w:rsid w:val="00C5399E"/>
    <w:rsid w:val="00C6001D"/>
    <w:rsid w:val="00C6086A"/>
    <w:rsid w:val="00C60C5E"/>
    <w:rsid w:val="00C91A34"/>
    <w:rsid w:val="00C93BBA"/>
    <w:rsid w:val="00C96164"/>
    <w:rsid w:val="00CA16F1"/>
    <w:rsid w:val="00CA65B4"/>
    <w:rsid w:val="00CC777E"/>
    <w:rsid w:val="00CD1A70"/>
    <w:rsid w:val="00CD3A06"/>
    <w:rsid w:val="00CF524B"/>
    <w:rsid w:val="00D05180"/>
    <w:rsid w:val="00D14841"/>
    <w:rsid w:val="00D36138"/>
    <w:rsid w:val="00D81459"/>
    <w:rsid w:val="00DE2E49"/>
    <w:rsid w:val="00E27195"/>
    <w:rsid w:val="00E60DC1"/>
    <w:rsid w:val="00E921F9"/>
    <w:rsid w:val="00E94740"/>
    <w:rsid w:val="00EA5240"/>
    <w:rsid w:val="00EC5B56"/>
    <w:rsid w:val="00EE2451"/>
    <w:rsid w:val="00EE6572"/>
    <w:rsid w:val="00EF785D"/>
    <w:rsid w:val="00F22AF9"/>
    <w:rsid w:val="00F40DA2"/>
    <w:rsid w:val="00F65421"/>
    <w:rsid w:val="00F67A1A"/>
    <w:rsid w:val="00F74943"/>
    <w:rsid w:val="00F74AA5"/>
    <w:rsid w:val="00F82153"/>
    <w:rsid w:val="00F8744E"/>
    <w:rsid w:val="00F95CF3"/>
    <w:rsid w:val="00FD0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B2"/>
  </w:style>
  <w:style w:type="paragraph" w:styleId="1">
    <w:name w:val="heading 1"/>
    <w:basedOn w:val="a"/>
    <w:next w:val="a"/>
    <w:link w:val="10"/>
    <w:qFormat/>
    <w:rsid w:val="004B2154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10">
    <w:name w:val="Заголовок 1 Знак"/>
    <w:basedOn w:val="a0"/>
    <w:link w:val="1"/>
    <w:rsid w:val="004B215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No Spacing"/>
    <w:uiPriority w:val="1"/>
    <w:qFormat/>
    <w:rsid w:val="00A83D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83D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A83DD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83D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A83DDB"/>
    <w:rPr>
      <w:rFonts w:ascii="Calibri" w:eastAsia="Calibri" w:hAnsi="Calibri"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83D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6">
    <w:name w:val="Основной текст6"/>
    <w:basedOn w:val="a0"/>
    <w:rsid w:val="00EC5B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iPriority w:val="99"/>
    <w:semiHidden/>
    <w:unhideWhenUsed/>
    <w:rsid w:val="009937A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37A2"/>
  </w:style>
  <w:style w:type="paragraph" w:styleId="ad">
    <w:name w:val="Normal (Web)"/>
    <w:basedOn w:val="a"/>
    <w:uiPriority w:val="99"/>
    <w:rsid w:val="009937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93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9937A2"/>
    <w:rPr>
      <w:rFonts w:ascii="Calibri" w:eastAsia="Times New Roman" w:hAnsi="Calibri" w:cs="Times New Roman"/>
      <w:lang w:eastAsia="ru-RU"/>
    </w:rPr>
  </w:style>
  <w:style w:type="paragraph" w:customStyle="1" w:styleId="Style24">
    <w:name w:val="Style24"/>
    <w:basedOn w:val="a"/>
    <w:rsid w:val="009937A2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3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993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aliases w:val="No Spacing,основа"/>
    <w:link w:val="ae"/>
    <w:qFormat/>
    <w:rsid w:val="0035539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e">
    <w:name w:val="Без интервала Знак"/>
    <w:aliases w:val="основа Знак"/>
    <w:link w:val="11"/>
    <w:locked/>
    <w:rsid w:val="0035539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13548</Words>
  <Characters>77227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2</cp:revision>
  <cp:lastPrinted>2016-09-28T00:46:00Z</cp:lastPrinted>
  <dcterms:created xsi:type="dcterms:W3CDTF">2016-11-07T07:43:00Z</dcterms:created>
  <dcterms:modified xsi:type="dcterms:W3CDTF">2016-11-07T07:43:00Z</dcterms:modified>
</cp:coreProperties>
</file>